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rPr>
          <w:rFonts w:ascii="Times New Roman"/>
          <w:sz w:val="20"/>
        </w:rPr>
      </w:pPr>
    </w:p>
    <w:p>
      <w:pPr>
        <w:pStyle w:val="9"/>
        <w:rPr>
          <w:rFonts w:ascii="Times New Roman"/>
          <w:sz w:val="20"/>
        </w:rPr>
      </w:pPr>
    </w:p>
    <w:p>
      <w:pPr>
        <w:pStyle w:val="4"/>
        <w:spacing w:line="336" w:lineRule="auto"/>
        <w:ind w:left="2692" w:right="2317"/>
      </w:pPr>
      <w:bookmarkStart w:id="0" w:name="河北省第一届职业技能大赛-电子技术项目（世赛选拔赛）样卷"/>
      <w:bookmarkEnd w:id="0"/>
      <w:r>
        <w:rPr>
          <w:w w:val="95"/>
        </w:rPr>
        <w:t>河北省第一届职业技能大赛</w:t>
      </w:r>
      <w:r>
        <w:rPr>
          <w:rFonts w:hint="eastAsia"/>
          <w:w w:val="95"/>
          <w:lang w:eastAsia="zh-CN"/>
        </w:rPr>
        <w:t>沧州选拔赛</w:t>
      </w:r>
      <w:r>
        <w:rPr>
          <w:w w:val="95"/>
        </w:rPr>
        <w:t>-电子技术项</w:t>
      </w:r>
      <w:r>
        <w:t>目（世赛）</w:t>
      </w:r>
    </w:p>
    <w:p>
      <w:pPr>
        <w:pStyle w:val="9"/>
        <w:rPr>
          <w:b/>
          <w:sz w:val="20"/>
        </w:rPr>
      </w:pPr>
    </w:p>
    <w:p>
      <w:pPr>
        <w:pStyle w:val="9"/>
        <w:rPr>
          <w:b/>
          <w:sz w:val="20"/>
        </w:rPr>
      </w:pPr>
    </w:p>
    <w:p>
      <w:pPr>
        <w:pStyle w:val="9"/>
        <w:rPr>
          <w:b/>
          <w:sz w:val="20"/>
        </w:rPr>
      </w:pPr>
    </w:p>
    <w:p>
      <w:pPr>
        <w:pStyle w:val="9"/>
        <w:spacing w:before="6"/>
        <w:rPr>
          <w:b/>
        </w:rPr>
      </w:pPr>
    </w:p>
    <w:tbl>
      <w:tblPr>
        <w:tblStyle w:val="12"/>
        <w:tblW w:w="0" w:type="auto"/>
        <w:tblInd w:w="9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4"/>
        <w:gridCol w:w="3227"/>
        <w:gridCol w:w="2126"/>
        <w:gridCol w:w="214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024" w:type="dxa"/>
            <w:shd w:val="clear" w:color="auto" w:fill="5B9BD3"/>
          </w:tcPr>
          <w:p>
            <w:pPr>
              <w:pStyle w:val="18"/>
              <w:spacing w:before="198"/>
              <w:ind w:left="253" w:right="238"/>
              <w:jc w:val="center"/>
              <w:rPr>
                <w:rFonts w:hint="eastAsia" w:ascii="仿宋" w:eastAsia="仿宋"/>
                <w:b/>
                <w:sz w:val="24"/>
              </w:rPr>
            </w:pPr>
            <w:r>
              <w:rPr>
                <w:rFonts w:hint="eastAsia" w:ascii="仿宋" w:eastAsia="仿宋"/>
                <w:b/>
                <w:sz w:val="24"/>
              </w:rPr>
              <w:t>模块</w:t>
            </w:r>
          </w:p>
        </w:tc>
        <w:tc>
          <w:tcPr>
            <w:tcW w:w="3227" w:type="dxa"/>
            <w:shd w:val="clear" w:color="auto" w:fill="5B9BD3"/>
          </w:tcPr>
          <w:p>
            <w:pPr>
              <w:pStyle w:val="18"/>
              <w:spacing w:before="198"/>
              <w:ind w:left="24"/>
              <w:jc w:val="center"/>
              <w:rPr>
                <w:rFonts w:hint="eastAsia" w:ascii="仿宋" w:eastAsia="仿宋"/>
                <w:b/>
                <w:sz w:val="24"/>
              </w:rPr>
            </w:pPr>
            <w:r>
              <w:rPr>
                <w:rFonts w:hint="eastAsia" w:ascii="仿宋" w:eastAsia="仿宋"/>
                <w:b/>
                <w:sz w:val="24"/>
              </w:rPr>
              <w:t>模块名称</w:t>
            </w:r>
          </w:p>
        </w:tc>
        <w:tc>
          <w:tcPr>
            <w:tcW w:w="2126" w:type="dxa"/>
            <w:shd w:val="clear" w:color="auto" w:fill="5B9BD3"/>
          </w:tcPr>
          <w:p>
            <w:pPr>
              <w:pStyle w:val="18"/>
              <w:spacing w:before="198"/>
              <w:ind w:left="588"/>
              <w:rPr>
                <w:rFonts w:hint="eastAsia" w:ascii="仿宋" w:eastAsia="仿宋"/>
                <w:b/>
                <w:sz w:val="24"/>
              </w:rPr>
            </w:pPr>
            <w:r>
              <w:rPr>
                <w:rFonts w:hint="eastAsia" w:ascii="仿宋" w:eastAsia="仿宋"/>
                <w:b/>
                <w:sz w:val="24"/>
              </w:rPr>
              <w:t>时间分配</w:t>
            </w:r>
          </w:p>
        </w:tc>
        <w:tc>
          <w:tcPr>
            <w:tcW w:w="2145" w:type="dxa"/>
            <w:shd w:val="clear" w:color="auto" w:fill="5B9BD3"/>
          </w:tcPr>
          <w:p>
            <w:pPr>
              <w:pStyle w:val="18"/>
              <w:spacing w:before="198"/>
              <w:ind w:left="814" w:right="798"/>
              <w:jc w:val="center"/>
              <w:rPr>
                <w:rFonts w:hint="eastAsia" w:ascii="仿宋" w:eastAsia="仿宋"/>
                <w:b/>
                <w:sz w:val="24"/>
              </w:rPr>
            </w:pPr>
            <w:r>
              <w:rPr>
                <w:rFonts w:hint="eastAsia" w:ascii="仿宋" w:eastAsia="仿宋"/>
                <w:b/>
                <w:sz w:val="24"/>
              </w:rPr>
              <w:t>配分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1024" w:type="dxa"/>
          </w:tcPr>
          <w:p>
            <w:pPr>
              <w:pStyle w:val="18"/>
              <w:spacing w:before="94"/>
              <w:ind w:left="15"/>
              <w:jc w:val="center"/>
              <w:rPr>
                <w:rFonts w:hint="eastAsia" w:ascii="仿宋" w:eastAsia="仿宋"/>
                <w:sz w:val="24"/>
              </w:rPr>
            </w:pPr>
            <w:r>
              <w:rPr>
                <w:rFonts w:hint="eastAsia" w:ascii="仿宋" w:eastAsia="仿宋"/>
                <w:sz w:val="24"/>
              </w:rPr>
              <w:t>一</w:t>
            </w:r>
          </w:p>
        </w:tc>
        <w:tc>
          <w:tcPr>
            <w:tcW w:w="3227" w:type="dxa"/>
          </w:tcPr>
          <w:p>
            <w:pPr>
              <w:pStyle w:val="18"/>
              <w:spacing w:before="94"/>
              <w:ind w:left="112"/>
              <w:rPr>
                <w:sz w:val="24"/>
              </w:rPr>
            </w:pPr>
            <w:r>
              <w:rPr>
                <w:sz w:val="24"/>
              </w:rPr>
              <w:t>电路原理设计/PCB设计</w:t>
            </w:r>
          </w:p>
        </w:tc>
        <w:tc>
          <w:tcPr>
            <w:tcW w:w="2126" w:type="dxa"/>
          </w:tcPr>
          <w:p>
            <w:pPr>
              <w:pStyle w:val="18"/>
              <w:spacing w:before="94"/>
              <w:ind w:left="561"/>
              <w:rPr>
                <w:rFonts w:hint="default" w:ascii="仿宋" w:eastAsia="仿宋"/>
                <w:sz w:val="24"/>
                <w:lang w:val="en-US"/>
              </w:rPr>
            </w:pPr>
            <w:r>
              <w:rPr>
                <w:rFonts w:hint="eastAsia" w:ascii="Cambria" w:hAnsi="Cambria"/>
                <w:lang w:val="en-US" w:eastAsia="zh-CN"/>
              </w:rPr>
              <w:t>1.5小时</w:t>
            </w:r>
          </w:p>
        </w:tc>
        <w:tc>
          <w:tcPr>
            <w:tcW w:w="2145" w:type="dxa"/>
          </w:tcPr>
          <w:p>
            <w:pPr>
              <w:pStyle w:val="18"/>
              <w:spacing w:before="94"/>
              <w:ind w:left="756"/>
              <w:rPr>
                <w:rFonts w:hint="default" w:ascii="仿宋" w:eastAsia="宋体"/>
                <w:sz w:val="24"/>
                <w:lang w:val="en-US" w:eastAsia="zh-CN"/>
              </w:rPr>
            </w:pPr>
            <w:r>
              <w:rPr>
                <w:rFonts w:hint="eastAsia" w:ascii="仿宋"/>
                <w:sz w:val="24"/>
                <w:lang w:val="en-US" w:eastAsia="zh-CN"/>
              </w:rPr>
              <w:t>25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1024" w:type="dxa"/>
          </w:tcPr>
          <w:p>
            <w:pPr>
              <w:pStyle w:val="18"/>
              <w:spacing w:before="93"/>
              <w:ind w:left="15"/>
              <w:jc w:val="center"/>
              <w:rPr>
                <w:rFonts w:hint="eastAsia" w:ascii="仿宋" w:eastAsia="仿宋"/>
                <w:sz w:val="24"/>
              </w:rPr>
            </w:pPr>
            <w:r>
              <w:rPr>
                <w:rFonts w:hint="eastAsia" w:ascii="仿宋" w:eastAsia="仿宋"/>
                <w:sz w:val="24"/>
              </w:rPr>
              <w:t>二</w:t>
            </w:r>
          </w:p>
        </w:tc>
        <w:tc>
          <w:tcPr>
            <w:tcW w:w="3227" w:type="dxa"/>
          </w:tcPr>
          <w:p>
            <w:pPr>
              <w:pStyle w:val="18"/>
              <w:spacing w:before="93"/>
              <w:ind w:left="112"/>
              <w:rPr>
                <w:sz w:val="24"/>
              </w:rPr>
            </w:pPr>
            <w:r>
              <w:rPr>
                <w:sz w:val="24"/>
              </w:rPr>
              <w:t>电子产品组装与调试</w:t>
            </w:r>
          </w:p>
        </w:tc>
        <w:tc>
          <w:tcPr>
            <w:tcW w:w="2126" w:type="dxa"/>
          </w:tcPr>
          <w:p>
            <w:pPr>
              <w:pStyle w:val="18"/>
              <w:spacing w:before="93"/>
              <w:ind w:left="561"/>
              <w:rPr>
                <w:rFonts w:hint="eastAsia" w:ascii="仿宋" w:eastAsia="仿宋"/>
                <w:sz w:val="24"/>
              </w:rPr>
            </w:pPr>
            <w:r>
              <w:rPr>
                <w:rFonts w:hint="eastAsia" w:ascii="仿宋" w:eastAsia="仿宋"/>
                <w:sz w:val="24"/>
                <w:lang w:val="en-US" w:eastAsia="zh-CN"/>
              </w:rPr>
              <w:t>1.5</w:t>
            </w:r>
            <w:r>
              <w:rPr>
                <w:rFonts w:hint="eastAsia" w:ascii="仿宋" w:eastAsia="仿宋"/>
                <w:sz w:val="24"/>
              </w:rPr>
              <w:t>小时</w:t>
            </w:r>
          </w:p>
        </w:tc>
        <w:tc>
          <w:tcPr>
            <w:tcW w:w="2145" w:type="dxa"/>
          </w:tcPr>
          <w:p>
            <w:pPr>
              <w:pStyle w:val="18"/>
              <w:spacing w:before="104"/>
              <w:ind w:left="756"/>
              <w:rPr>
                <w:rFonts w:hint="default" w:ascii="Calibri" w:eastAsia="宋体"/>
                <w:sz w:val="24"/>
                <w:lang w:val="en-US" w:eastAsia="zh-CN"/>
              </w:rPr>
            </w:pPr>
            <w:r>
              <w:rPr>
                <w:rFonts w:hint="eastAsia" w:ascii="Calibri"/>
                <w:sz w:val="24"/>
                <w:lang w:val="en-US" w:eastAsia="zh-CN"/>
              </w:rPr>
              <w:t>35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024" w:type="dxa"/>
          </w:tcPr>
          <w:p>
            <w:pPr>
              <w:pStyle w:val="18"/>
              <w:spacing w:before="46"/>
              <w:ind w:left="15"/>
              <w:jc w:val="center"/>
              <w:rPr>
                <w:rFonts w:hint="eastAsia" w:ascii="仿宋" w:eastAsia="仿宋"/>
                <w:sz w:val="24"/>
              </w:rPr>
            </w:pPr>
            <w:r>
              <w:rPr>
                <w:rFonts w:hint="eastAsia" w:ascii="仿宋" w:eastAsia="仿宋"/>
                <w:sz w:val="24"/>
              </w:rPr>
              <w:t>三</w:t>
            </w:r>
          </w:p>
        </w:tc>
        <w:tc>
          <w:tcPr>
            <w:tcW w:w="3227" w:type="dxa"/>
          </w:tcPr>
          <w:p>
            <w:pPr>
              <w:pStyle w:val="18"/>
              <w:spacing w:before="46"/>
              <w:ind w:left="112"/>
              <w:rPr>
                <w:rFonts w:hint="eastAsia" w:eastAsia="宋体"/>
                <w:sz w:val="24"/>
                <w:lang w:eastAsia="zh-CN"/>
              </w:rPr>
            </w:pPr>
            <w:r>
              <w:rPr>
                <w:sz w:val="24"/>
              </w:rPr>
              <w:t>电子技术程序设计</w:t>
            </w:r>
            <w:r>
              <w:rPr>
                <w:rFonts w:hint="eastAsia"/>
                <w:sz w:val="24"/>
                <w:lang w:eastAsia="zh-CN"/>
              </w:rPr>
              <w:t>与调试</w:t>
            </w:r>
          </w:p>
        </w:tc>
        <w:tc>
          <w:tcPr>
            <w:tcW w:w="2126" w:type="dxa"/>
          </w:tcPr>
          <w:p>
            <w:pPr>
              <w:pStyle w:val="18"/>
              <w:spacing w:before="46"/>
              <w:ind w:left="561"/>
              <w:rPr>
                <w:rFonts w:hint="eastAsia" w:ascii="仿宋" w:eastAsia="仿宋"/>
                <w:sz w:val="24"/>
              </w:rPr>
            </w:pPr>
            <w:r>
              <w:rPr>
                <w:rFonts w:hint="eastAsia" w:ascii="仿宋" w:eastAsia="仿宋"/>
                <w:sz w:val="24"/>
                <w:lang w:val="en-US" w:eastAsia="zh-CN"/>
              </w:rPr>
              <w:t>2</w:t>
            </w:r>
            <w:r>
              <w:rPr>
                <w:rFonts w:hint="eastAsia" w:ascii="仿宋" w:eastAsia="仿宋"/>
                <w:sz w:val="24"/>
              </w:rPr>
              <w:t>小时</w:t>
            </w:r>
          </w:p>
        </w:tc>
        <w:tc>
          <w:tcPr>
            <w:tcW w:w="2145" w:type="dxa"/>
          </w:tcPr>
          <w:p>
            <w:pPr>
              <w:pStyle w:val="18"/>
              <w:tabs>
                <w:tab w:val="left" w:pos="677"/>
              </w:tabs>
              <w:spacing w:before="46"/>
              <w:ind w:left="756"/>
              <w:rPr>
                <w:rFonts w:hint="default" w:ascii="仿宋" w:eastAsia="宋体"/>
                <w:sz w:val="24"/>
                <w:lang w:val="en-US" w:eastAsia="zh-CN"/>
              </w:rPr>
            </w:pPr>
            <w:r>
              <w:rPr>
                <w:rFonts w:hint="eastAsia" w:ascii="仿宋"/>
                <w:sz w:val="24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1024" w:type="dxa"/>
          </w:tcPr>
          <w:p>
            <w:pPr>
              <w:pStyle w:val="18"/>
              <w:rPr>
                <w:rFonts w:ascii="Times New Roman"/>
                <w:sz w:val="28"/>
              </w:rPr>
            </w:pPr>
          </w:p>
        </w:tc>
        <w:tc>
          <w:tcPr>
            <w:tcW w:w="3227" w:type="dxa"/>
          </w:tcPr>
          <w:p>
            <w:pPr>
              <w:pStyle w:val="18"/>
              <w:tabs>
                <w:tab w:val="left" w:pos="496"/>
              </w:tabs>
              <w:spacing w:before="95"/>
              <w:ind w:left="16"/>
              <w:jc w:val="center"/>
              <w:rPr>
                <w:rFonts w:hint="eastAsia" w:ascii="仿宋" w:eastAsia="仿宋"/>
                <w:sz w:val="24"/>
              </w:rPr>
            </w:pPr>
            <w:r>
              <w:rPr>
                <w:rFonts w:hint="eastAsia" w:ascii="仿宋" w:eastAsia="仿宋"/>
                <w:sz w:val="24"/>
              </w:rPr>
              <w:t>总</w:t>
            </w:r>
            <w:r>
              <w:rPr>
                <w:rFonts w:hint="eastAsia" w:ascii="仿宋" w:eastAsia="仿宋"/>
                <w:sz w:val="24"/>
              </w:rPr>
              <w:tab/>
            </w:r>
            <w:r>
              <w:rPr>
                <w:rFonts w:hint="eastAsia" w:ascii="仿宋" w:eastAsia="仿宋"/>
                <w:sz w:val="24"/>
              </w:rPr>
              <w:t>计</w:t>
            </w:r>
          </w:p>
        </w:tc>
        <w:tc>
          <w:tcPr>
            <w:tcW w:w="2126" w:type="dxa"/>
          </w:tcPr>
          <w:p>
            <w:pPr>
              <w:pStyle w:val="18"/>
              <w:spacing w:before="95"/>
              <w:ind w:left="561"/>
              <w:rPr>
                <w:rFonts w:hint="eastAsia" w:ascii="仿宋" w:eastAsia="仿宋"/>
                <w:sz w:val="24"/>
              </w:rPr>
            </w:pPr>
            <w:r>
              <w:rPr>
                <w:rFonts w:hint="eastAsia" w:ascii="仿宋" w:eastAsia="仿宋"/>
                <w:sz w:val="24"/>
                <w:lang w:val="en-US" w:eastAsia="zh-CN"/>
              </w:rPr>
              <w:t>5</w:t>
            </w:r>
            <w:r>
              <w:rPr>
                <w:rFonts w:hint="eastAsia" w:ascii="仿宋" w:eastAsia="仿宋"/>
                <w:sz w:val="24"/>
              </w:rPr>
              <w:t>小时</w:t>
            </w:r>
          </w:p>
        </w:tc>
        <w:tc>
          <w:tcPr>
            <w:tcW w:w="2145" w:type="dxa"/>
          </w:tcPr>
          <w:p>
            <w:pPr>
              <w:pStyle w:val="18"/>
              <w:spacing w:before="95"/>
              <w:ind w:left="756"/>
              <w:rPr>
                <w:rFonts w:hint="eastAsia" w:ascii="仿宋" w:eastAsia="仿宋"/>
                <w:sz w:val="24"/>
              </w:rPr>
            </w:pPr>
            <w:r>
              <w:rPr>
                <w:rFonts w:hint="eastAsia" w:ascii="仿宋" w:eastAsia="仿宋"/>
                <w:sz w:val="24"/>
              </w:rPr>
              <w:t>100分</w:t>
            </w:r>
          </w:p>
        </w:tc>
      </w:tr>
    </w:tbl>
    <w:p>
      <w:pPr>
        <w:pStyle w:val="9"/>
        <w:rPr>
          <w:b/>
          <w:sz w:val="20"/>
        </w:rPr>
      </w:pPr>
    </w:p>
    <w:p>
      <w:pPr>
        <w:pStyle w:val="9"/>
        <w:rPr>
          <w:b/>
          <w:sz w:val="20"/>
        </w:rPr>
      </w:pPr>
    </w:p>
    <w:p>
      <w:pPr>
        <w:pStyle w:val="9"/>
        <w:rPr>
          <w:rFonts w:ascii="黑体"/>
          <w:sz w:val="20"/>
        </w:rPr>
      </w:pPr>
    </w:p>
    <w:p>
      <w:pPr>
        <w:pStyle w:val="9"/>
        <w:rPr>
          <w:rFonts w:ascii="黑体"/>
          <w:sz w:val="20"/>
        </w:rPr>
      </w:pPr>
    </w:p>
    <w:p>
      <w:pPr>
        <w:pStyle w:val="9"/>
        <w:rPr>
          <w:rFonts w:ascii="黑体"/>
          <w:sz w:val="20"/>
        </w:rPr>
      </w:pPr>
    </w:p>
    <w:p>
      <w:pPr>
        <w:pStyle w:val="9"/>
        <w:rPr>
          <w:rFonts w:ascii="黑体"/>
          <w:sz w:val="20"/>
        </w:rPr>
      </w:pPr>
    </w:p>
    <w:p>
      <w:pPr>
        <w:pStyle w:val="9"/>
        <w:rPr>
          <w:rFonts w:ascii="黑体"/>
          <w:sz w:val="20"/>
        </w:rPr>
      </w:pPr>
    </w:p>
    <w:p>
      <w:pPr>
        <w:pStyle w:val="9"/>
        <w:rPr>
          <w:rFonts w:ascii="黑体"/>
          <w:sz w:val="20"/>
        </w:rPr>
      </w:pPr>
    </w:p>
    <w:p>
      <w:pPr>
        <w:pStyle w:val="9"/>
        <w:rPr>
          <w:rFonts w:ascii="黑体"/>
          <w:sz w:val="20"/>
        </w:rPr>
      </w:pPr>
    </w:p>
    <w:p>
      <w:pPr>
        <w:pStyle w:val="9"/>
        <w:rPr>
          <w:rFonts w:ascii="黑体"/>
          <w:sz w:val="20"/>
        </w:rPr>
      </w:pPr>
    </w:p>
    <w:p>
      <w:pPr>
        <w:pStyle w:val="9"/>
        <w:rPr>
          <w:rFonts w:ascii="黑体"/>
          <w:sz w:val="20"/>
        </w:rPr>
      </w:pPr>
    </w:p>
    <w:p>
      <w:pPr>
        <w:pStyle w:val="9"/>
        <w:rPr>
          <w:rFonts w:ascii="黑体"/>
          <w:sz w:val="20"/>
        </w:rPr>
      </w:pPr>
    </w:p>
    <w:p>
      <w:pPr>
        <w:pStyle w:val="9"/>
        <w:rPr>
          <w:rFonts w:ascii="黑体"/>
          <w:sz w:val="20"/>
        </w:rPr>
      </w:pPr>
    </w:p>
    <w:p>
      <w:pPr>
        <w:pStyle w:val="9"/>
        <w:rPr>
          <w:rFonts w:ascii="黑体"/>
          <w:sz w:val="20"/>
        </w:rPr>
      </w:pPr>
    </w:p>
    <w:p>
      <w:pPr>
        <w:pStyle w:val="9"/>
        <w:rPr>
          <w:rFonts w:ascii="黑体"/>
          <w:sz w:val="20"/>
        </w:rPr>
      </w:pPr>
    </w:p>
    <w:p>
      <w:pPr>
        <w:pStyle w:val="9"/>
        <w:rPr>
          <w:rFonts w:ascii="黑体"/>
          <w:sz w:val="20"/>
        </w:rPr>
      </w:pPr>
    </w:p>
    <w:p>
      <w:pPr>
        <w:pStyle w:val="9"/>
        <w:rPr>
          <w:rFonts w:ascii="黑体"/>
          <w:sz w:val="20"/>
        </w:rPr>
      </w:pPr>
    </w:p>
    <w:p>
      <w:pPr>
        <w:pStyle w:val="9"/>
        <w:rPr>
          <w:rFonts w:ascii="黑体"/>
          <w:sz w:val="20"/>
        </w:rPr>
      </w:pPr>
    </w:p>
    <w:p>
      <w:pPr>
        <w:pStyle w:val="9"/>
        <w:rPr>
          <w:rFonts w:ascii="黑体"/>
          <w:sz w:val="20"/>
        </w:rPr>
      </w:pPr>
    </w:p>
    <w:p>
      <w:pPr>
        <w:pStyle w:val="9"/>
        <w:rPr>
          <w:rFonts w:ascii="黑体"/>
          <w:sz w:val="20"/>
        </w:rPr>
      </w:pPr>
    </w:p>
    <w:p>
      <w:pPr>
        <w:pStyle w:val="9"/>
        <w:spacing w:before="10"/>
        <w:rPr>
          <w:rFonts w:ascii="黑体"/>
          <w:sz w:val="17"/>
        </w:rPr>
      </w:pPr>
    </w:p>
    <w:p>
      <w:pPr>
        <w:spacing w:before="1"/>
        <w:ind w:left="0" w:right="259" w:firstLine="0"/>
        <w:jc w:val="center"/>
        <w:rPr>
          <w:sz w:val="18"/>
        </w:rPr>
      </w:pPr>
      <w:r>
        <w:rPr>
          <w:sz w:val="18"/>
        </w:rPr>
        <w:t>1</w:t>
      </w:r>
    </w:p>
    <w:p>
      <w:pPr>
        <w:spacing w:after="0"/>
        <w:jc w:val="center"/>
        <w:rPr>
          <w:sz w:val="18"/>
        </w:rPr>
        <w:sectPr>
          <w:type w:val="continuous"/>
          <w:pgSz w:w="11910" w:h="16840"/>
          <w:pgMar w:top="1600" w:right="180" w:bottom="280" w:left="780" w:header="720" w:footer="720" w:gutter="0"/>
          <w:cols w:space="720" w:num="1"/>
        </w:sectPr>
      </w:pPr>
    </w:p>
    <w:p>
      <w:pPr>
        <w:pStyle w:val="9"/>
        <w:rPr>
          <w:sz w:val="20"/>
        </w:rPr>
      </w:pP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3743960</wp:posOffset>
                </wp:positionH>
                <wp:positionV relativeFrom="page">
                  <wp:posOffset>9808845</wp:posOffset>
                </wp:positionV>
                <wp:extent cx="173355" cy="411480"/>
                <wp:effectExtent l="0" t="0" r="0" b="0"/>
                <wp:wrapNone/>
                <wp:docPr id="1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55" cy="411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23" w:lineRule="exact"/>
                              <w:ind w:left="0" w:right="0" w:firstLine="0"/>
                              <w:jc w:val="left"/>
                              <w:rPr>
                                <w:rFonts w:ascii="Arial"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w w:val="97"/>
                                <w:sz w:val="20"/>
                              </w:rPr>
                              <w:t>2</w:t>
                            </w:r>
                          </w:p>
                          <w:p>
                            <w:pPr>
                              <w:pStyle w:val="9"/>
                              <w:spacing w:before="1"/>
                              <w:rPr>
                                <w:b/>
                                <w:sz w:val="17"/>
                              </w:rPr>
                            </w:pPr>
                          </w:p>
                          <w:p>
                            <w:pPr>
                              <w:spacing w:before="0" w:line="205" w:lineRule="exact"/>
                              <w:ind w:left="0" w:right="0" w:firstLine="0"/>
                              <w:jc w:val="righ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1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294.8pt;margin-top:772.35pt;height:32.4pt;width:13.65pt;mso-position-horizontal-relative:page;mso-position-vertical-relative:page;z-index:-251657216;mso-width-relative:page;mso-height-relative:page;" filled="f" stroked="f" coordsize="21600,21600" o:gfxdata="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OzltnzbAAAADQEAAA8AAAAA&#10;AAAAAQAgAAAAIgAAAGRycy9kb3ducmV2LnhtbFBLAQIUABQAAAAIAIdO4kA2K66pnwEAACQDAAAO&#10;AAAAAAAAAAEAIAAAACo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23" w:lineRule="exact"/>
                        <w:ind w:left="0" w:right="0" w:firstLine="0"/>
                        <w:jc w:val="left"/>
                        <w:rPr>
                          <w:rFonts w:ascii="Arial"/>
                          <w:sz w:val="20"/>
                        </w:rPr>
                      </w:pPr>
                      <w:r>
                        <w:rPr>
                          <w:rFonts w:ascii="Arial"/>
                          <w:w w:val="97"/>
                          <w:sz w:val="20"/>
                        </w:rPr>
                        <w:t>2</w:t>
                      </w:r>
                    </w:p>
                    <w:p>
                      <w:pPr>
                        <w:pStyle w:val="9"/>
                        <w:spacing w:before="1"/>
                        <w:rPr>
                          <w:b/>
                          <w:sz w:val="17"/>
                        </w:rPr>
                      </w:pPr>
                    </w:p>
                    <w:p>
                      <w:pPr>
                        <w:spacing w:before="0" w:line="205" w:lineRule="exact"/>
                        <w:ind w:left="0" w:right="0" w:firstLine="0"/>
                        <w:jc w:val="right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20955</wp:posOffset>
            </wp:positionV>
            <wp:extent cx="7559040" cy="1039050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9040" cy="103906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9"/>
        <w:rPr>
          <w:sz w:val="20"/>
        </w:rPr>
      </w:pPr>
    </w:p>
    <w:p>
      <w:pPr>
        <w:pStyle w:val="9"/>
        <w:rPr>
          <w:sz w:val="20"/>
        </w:rPr>
      </w:pPr>
    </w:p>
    <w:p>
      <w:pPr>
        <w:pStyle w:val="9"/>
        <w:rPr>
          <w:sz w:val="20"/>
        </w:rPr>
      </w:pPr>
    </w:p>
    <w:p>
      <w:pPr>
        <w:pStyle w:val="9"/>
        <w:rPr>
          <w:sz w:val="20"/>
        </w:rPr>
      </w:pPr>
    </w:p>
    <w:p>
      <w:pPr>
        <w:pStyle w:val="9"/>
        <w:rPr>
          <w:sz w:val="20"/>
        </w:rPr>
      </w:pPr>
    </w:p>
    <w:p>
      <w:pPr>
        <w:pStyle w:val="9"/>
        <w:rPr>
          <w:sz w:val="20"/>
        </w:rPr>
      </w:pPr>
    </w:p>
    <w:p>
      <w:pPr>
        <w:pStyle w:val="9"/>
        <w:rPr>
          <w:sz w:val="20"/>
        </w:rPr>
      </w:pPr>
    </w:p>
    <w:p>
      <w:pPr>
        <w:pStyle w:val="9"/>
        <w:rPr>
          <w:sz w:val="20"/>
        </w:rPr>
      </w:pPr>
    </w:p>
    <w:p>
      <w:pPr>
        <w:pStyle w:val="9"/>
        <w:rPr>
          <w:sz w:val="20"/>
        </w:rPr>
      </w:pPr>
    </w:p>
    <w:p>
      <w:pPr>
        <w:pStyle w:val="9"/>
        <w:rPr>
          <w:sz w:val="20"/>
        </w:rPr>
      </w:pPr>
    </w:p>
    <w:p>
      <w:pPr>
        <w:pStyle w:val="9"/>
        <w:spacing w:before="10"/>
        <w:rPr>
          <w:sz w:val="16"/>
        </w:rPr>
      </w:pPr>
    </w:p>
    <w:p>
      <w:pPr>
        <w:pStyle w:val="2"/>
        <w:ind w:right="349"/>
        <w:jc w:val="center"/>
      </w:pPr>
      <w:bookmarkStart w:id="1" w:name="电子技术项目（世赛选拔）"/>
      <w:bookmarkEnd w:id="1"/>
      <w:r>
        <w:rPr>
          <w:color w:val="FFFFFF"/>
          <w:w w:val="95"/>
        </w:rPr>
        <w:t>电子技术项目（世赛选拔）</w:t>
      </w:r>
    </w:p>
    <w:p>
      <w:pPr>
        <w:pStyle w:val="9"/>
        <w:rPr>
          <w:rFonts w:ascii="黑体"/>
          <w:b/>
          <w:sz w:val="72"/>
        </w:rPr>
      </w:pPr>
    </w:p>
    <w:p>
      <w:pPr>
        <w:pStyle w:val="9"/>
        <w:spacing w:before="3"/>
        <w:rPr>
          <w:rFonts w:ascii="黑体"/>
          <w:b/>
          <w:sz w:val="71"/>
        </w:rPr>
      </w:pPr>
    </w:p>
    <w:p>
      <w:pPr>
        <w:pStyle w:val="3"/>
      </w:pPr>
      <w:r>
        <w:rPr>
          <w:color w:val="92CDDC"/>
        </w:rPr>
        <w:t>模块一电路</w:t>
      </w:r>
      <w:r>
        <w:rPr>
          <w:rFonts w:hint="eastAsia"/>
          <w:color w:val="92CDDC"/>
          <w:lang w:eastAsia="zh-CN"/>
        </w:rPr>
        <w:t>原理设计</w:t>
      </w:r>
      <w:r>
        <w:rPr>
          <w:rFonts w:hint="eastAsia"/>
          <w:color w:val="92CDDC"/>
          <w:lang w:val="en-US" w:eastAsia="zh-CN"/>
        </w:rPr>
        <w:t>/</w:t>
      </w:r>
      <w:r>
        <w:rPr>
          <w:color w:val="92CDDC"/>
        </w:rPr>
        <w:t>PCB设计</w:t>
      </w:r>
    </w:p>
    <w:p>
      <w:pPr>
        <w:spacing w:after="0"/>
        <w:sectPr>
          <w:pgSz w:w="11910" w:h="16840"/>
          <w:pgMar w:top="1600" w:right="180" w:bottom="280" w:left="780" w:header="720" w:footer="720" w:gutter="0"/>
          <w:cols w:space="720" w:num="1"/>
        </w:sectPr>
      </w:pPr>
    </w:p>
    <w:p>
      <w:pPr>
        <w:pStyle w:val="5"/>
      </w:pPr>
      <w:bookmarkStart w:id="2" w:name="电路原理图设计及印制电路板设计（时间限制1+2，共计3小时）"/>
      <w:bookmarkEnd w:id="2"/>
      <w:bookmarkStart w:id="3" w:name="电路原理图设计及印制电路板设计（时间限制1+2，共计3小时）"/>
      <w:bookmarkEnd w:id="3"/>
      <w:r>
        <w:t>项目和任务描述</w:t>
      </w:r>
    </w:p>
    <w:p>
      <w:pPr>
        <w:pStyle w:val="9"/>
        <w:spacing w:before="251" w:line="369" w:lineRule="auto"/>
        <w:ind w:left="352" w:right="978" w:firstLine="480"/>
        <w:jc w:val="both"/>
      </w:pPr>
      <w:r>
        <w:t>你收到了来自公司研发部的任务，要设计制作一个</w:t>
      </w:r>
      <w:r>
        <w:rPr>
          <w:rFonts w:hint="eastAsia"/>
          <w:lang w:eastAsia="zh-CN"/>
        </w:rPr>
        <w:t>心率计</w:t>
      </w:r>
      <w:r>
        <w:t>，这个过程的第一步</w:t>
      </w:r>
      <w:r>
        <w:rPr>
          <w:spacing w:val="12"/>
        </w:rPr>
        <w:t>就是要用</w:t>
      </w:r>
      <w:r>
        <w:rPr>
          <w:rFonts w:hint="eastAsia" w:ascii="Times New Roman" w:eastAsia="Times New Roman"/>
        </w:rPr>
        <w:t>altium designer</w:t>
      </w:r>
      <w:r>
        <w:rPr>
          <w:rFonts w:hint="eastAsia" w:ascii="Times New Roman"/>
          <w:lang w:val="en-US" w:eastAsia="zh-CN"/>
        </w:rPr>
        <w:t>2004</w:t>
      </w:r>
      <w:r>
        <w:rPr>
          <w:rFonts w:ascii="Times New Roman" w:eastAsia="Times New Roman"/>
        </w:rPr>
        <w:t xml:space="preserve"> </w:t>
      </w:r>
      <w:r>
        <w:rPr>
          <w:spacing w:val="-7"/>
        </w:rPr>
        <w:t>软件设计绘制一套原理图。然后根据原理图设计相应的</w:t>
      </w:r>
      <w:r>
        <w:rPr>
          <w:rFonts w:ascii="Times New Roman" w:eastAsia="Times New Roman"/>
        </w:rPr>
        <w:t>PCB</w:t>
      </w:r>
      <w:r>
        <w:t>电路板，并且将加工好的电路板进行组装、焊接与调试，按要求完成原型线路板的开发与设计任务。</w:t>
      </w:r>
    </w:p>
    <w:p>
      <w:pPr>
        <w:pStyle w:val="9"/>
        <w:spacing w:before="7"/>
      </w:pPr>
    </w:p>
    <w:p>
      <w:pPr>
        <w:pStyle w:val="7"/>
        <w:numPr>
          <w:ilvl w:val="1"/>
          <w:numId w:val="1"/>
        </w:numPr>
        <w:tabs>
          <w:tab w:val="left" w:pos="1199"/>
          <w:tab w:val="left" w:pos="1200"/>
        </w:tabs>
        <w:spacing w:before="1" w:after="0" w:line="240" w:lineRule="auto"/>
        <w:ind w:left="1200" w:right="0" w:hanging="420"/>
        <w:jc w:val="left"/>
      </w:pPr>
      <w:r>
        <w:t>电路原理图设计及印制电路板设计（时间限制</w:t>
      </w:r>
      <w:r>
        <w:rPr>
          <w:rFonts w:hint="eastAsia"/>
          <w:lang w:eastAsia="zh-CN"/>
        </w:rPr>
        <w:t>：</w:t>
      </w:r>
      <w:r>
        <w:rPr>
          <w:rFonts w:hint="eastAsia" w:ascii="Cambria" w:hAnsi="Cambria" w:eastAsia="宋体"/>
          <w:lang w:val="en-US" w:eastAsia="zh-CN"/>
        </w:rPr>
        <w:t>45</w:t>
      </w:r>
      <w:r>
        <w:rPr>
          <w:rFonts w:ascii="Cambria" w:hAnsi="Cambria" w:eastAsia="Cambria"/>
        </w:rPr>
        <w:t>min</w:t>
      </w:r>
      <w:r>
        <w:rPr>
          <w:rFonts w:hint="eastAsia" w:ascii="Cambria" w:hAnsi="Cambria" w:eastAsia="宋体"/>
          <w:lang w:val="en-US" w:eastAsia="zh-CN"/>
        </w:rPr>
        <w:t>+45</w:t>
      </w:r>
      <w:r>
        <w:rPr>
          <w:rFonts w:ascii="Cambria" w:hAnsi="Cambria" w:eastAsia="Cambria"/>
        </w:rPr>
        <w:t>min</w:t>
      </w:r>
      <w:r>
        <w:rPr>
          <w:rFonts w:hint="eastAsia" w:ascii="Cambria" w:hAnsi="Cambria" w:eastAsia="宋体"/>
          <w:lang w:eastAsia="zh-CN"/>
        </w:rPr>
        <w:t>，总计</w:t>
      </w:r>
      <w:r>
        <w:rPr>
          <w:rFonts w:hint="eastAsia" w:ascii="Cambria" w:hAnsi="Cambria" w:eastAsia="宋体"/>
          <w:lang w:val="en-US" w:eastAsia="zh-CN"/>
        </w:rPr>
        <w:t>90</w:t>
      </w:r>
      <w:r>
        <w:rPr>
          <w:rFonts w:ascii="Cambria" w:hAnsi="Cambria" w:eastAsia="Cambria"/>
        </w:rPr>
        <w:t>min</w:t>
      </w:r>
      <w:r>
        <w:t>）</w:t>
      </w:r>
    </w:p>
    <w:p>
      <w:pPr>
        <w:pStyle w:val="17"/>
        <w:numPr>
          <w:ilvl w:val="0"/>
          <w:numId w:val="2"/>
        </w:numPr>
        <w:tabs>
          <w:tab w:val="left" w:pos="777"/>
          <w:tab w:val="left" w:pos="778"/>
        </w:tabs>
        <w:spacing w:before="1" w:after="0" w:line="364" w:lineRule="auto"/>
        <w:ind w:left="777" w:right="1055" w:hanging="420"/>
        <w:jc w:val="left"/>
        <w:rPr>
          <w:sz w:val="24"/>
        </w:rPr>
      </w:pPr>
      <w:r>
        <w:rPr>
          <w:spacing w:val="-3"/>
          <w:sz w:val="24"/>
        </w:rPr>
        <w:t>按要求在</w:t>
      </w:r>
      <w:r>
        <w:rPr>
          <w:rFonts w:hint="eastAsia" w:ascii="Cambria" w:hAnsi="Cambria" w:eastAsia="宋体"/>
          <w:lang w:val="en-US" w:eastAsia="zh-CN"/>
        </w:rPr>
        <w:t>45</w:t>
      </w:r>
      <w:r>
        <w:rPr>
          <w:rFonts w:ascii="Cambria" w:hAnsi="Cambria" w:eastAsia="Cambria"/>
        </w:rPr>
        <w:t>min</w:t>
      </w:r>
      <w:r>
        <w:rPr>
          <w:sz w:val="24"/>
        </w:rPr>
        <w:t>内完成</w:t>
      </w:r>
      <w:r>
        <w:rPr>
          <w:rFonts w:hint="eastAsia" w:ascii="Times New Roman" w:hAnsi="Times New Roman"/>
          <w:sz w:val="24"/>
          <w:lang w:val="en-US" w:eastAsia="zh-CN"/>
        </w:rPr>
        <w:t>1</w:t>
      </w:r>
      <w:r>
        <w:rPr>
          <w:spacing w:val="-1"/>
          <w:sz w:val="24"/>
        </w:rPr>
        <w:t xml:space="preserve">个部分电路的设计，仅能够使用零件清单里的元件进行设计， </w:t>
      </w:r>
      <w:r>
        <w:rPr>
          <w:sz w:val="24"/>
        </w:rPr>
        <w:t>并不需要使用清单里的所有元件。</w:t>
      </w:r>
    </w:p>
    <w:p>
      <w:pPr>
        <w:pStyle w:val="17"/>
        <w:numPr>
          <w:ilvl w:val="0"/>
          <w:numId w:val="2"/>
        </w:numPr>
        <w:tabs>
          <w:tab w:val="left" w:pos="777"/>
          <w:tab w:val="left" w:pos="778"/>
        </w:tabs>
        <w:spacing w:before="169" w:after="0" w:line="364" w:lineRule="auto"/>
        <w:ind w:left="777" w:right="965" w:hanging="420"/>
        <w:jc w:val="left"/>
        <w:rPr>
          <w:sz w:val="24"/>
        </w:rPr>
      </w:pPr>
      <w:r>
        <w:rPr>
          <w:spacing w:val="-3"/>
          <w:sz w:val="24"/>
        </w:rPr>
        <w:t>原理图设计完毕后，根据自己设计的原理图或参照裁判提供的参考原理图在</w:t>
      </w:r>
      <w:r>
        <w:rPr>
          <w:rFonts w:hint="eastAsia" w:ascii="Cambria" w:hAnsi="Cambria" w:eastAsia="宋体"/>
          <w:lang w:val="en-US" w:eastAsia="zh-CN"/>
        </w:rPr>
        <w:t>45</w:t>
      </w:r>
      <w:r>
        <w:rPr>
          <w:rFonts w:ascii="Cambria" w:hAnsi="Cambria" w:eastAsia="Cambria"/>
        </w:rPr>
        <w:t>min</w:t>
      </w:r>
      <w:r>
        <w:rPr>
          <w:spacing w:val="-2"/>
          <w:sz w:val="24"/>
        </w:rPr>
        <w:t>内按</w:t>
      </w:r>
      <w:r>
        <w:rPr>
          <w:sz w:val="24"/>
        </w:rPr>
        <w:t>要求设计</w:t>
      </w:r>
      <w:r>
        <w:rPr>
          <w:rFonts w:ascii="Times New Roman" w:hAnsi="Times New Roman" w:eastAsia="Times New Roman"/>
          <w:sz w:val="24"/>
        </w:rPr>
        <w:t>PCB</w:t>
      </w:r>
      <w:r>
        <w:rPr>
          <w:sz w:val="24"/>
        </w:rPr>
        <w:t>文件。</w:t>
      </w:r>
    </w:p>
    <w:p>
      <w:pPr>
        <w:pStyle w:val="8"/>
        <w:numPr>
          <w:ilvl w:val="0"/>
          <w:numId w:val="2"/>
        </w:numPr>
        <w:tabs>
          <w:tab w:val="left" w:pos="777"/>
          <w:tab w:val="left" w:pos="778"/>
        </w:tabs>
        <w:spacing w:before="169" w:after="0" w:line="367" w:lineRule="auto"/>
        <w:ind w:left="777" w:right="1105" w:hanging="420"/>
        <w:jc w:val="left"/>
      </w:pPr>
      <w:bookmarkStart w:id="4" w:name="注意：比赛开始后1个小时选手必须将原理图文件上交给裁判指定地点，然后领取参考原"/>
      <w:bookmarkEnd w:id="4"/>
      <w:bookmarkStart w:id="5" w:name="注意：比赛开始后1个小时选手必须将原理图文件上交给裁判指定地点，然后领取参考原"/>
      <w:bookmarkEnd w:id="5"/>
      <w:r>
        <w:rPr>
          <w:w w:val="90"/>
          <w:u w:val="thick"/>
        </w:rPr>
        <w:t>注意：比赛开始后</w:t>
      </w:r>
      <w:r>
        <w:rPr>
          <w:rFonts w:hint="eastAsia"/>
          <w:w w:val="90"/>
          <w:u w:val="thick"/>
        </w:rPr>
        <w:t>45min</w:t>
      </w:r>
      <w:r>
        <w:rPr>
          <w:w w:val="90"/>
          <w:u w:val="thick"/>
        </w:rPr>
        <w:t>选手必须将原理图文件上交给裁判指定地点，然后领取参考原理</w:t>
      </w:r>
      <w:r>
        <w:rPr>
          <w:u w:val="thick"/>
        </w:rPr>
        <w:t>图后再进行下一步工作，未按时上交原理图将被视为弃权。</w:t>
      </w:r>
    </w:p>
    <w:p>
      <w:pPr>
        <w:pStyle w:val="17"/>
        <w:numPr>
          <w:ilvl w:val="0"/>
          <w:numId w:val="2"/>
        </w:numPr>
        <w:tabs>
          <w:tab w:val="left" w:pos="777"/>
          <w:tab w:val="left" w:pos="778"/>
        </w:tabs>
        <w:spacing w:before="163" w:after="0" w:line="240" w:lineRule="auto"/>
        <w:ind w:left="777" w:right="0" w:hanging="423"/>
        <w:jc w:val="left"/>
        <w:rPr>
          <w:sz w:val="24"/>
        </w:rPr>
      </w:pPr>
      <w:r>
        <w:rPr>
          <w:spacing w:val="-23"/>
          <w:sz w:val="24"/>
        </w:rPr>
        <w:t xml:space="preserve">运用 </w:t>
      </w:r>
      <w:r>
        <w:rPr>
          <w:rFonts w:hint="eastAsia" w:ascii="Times New Roman" w:eastAsia="Times New Roman"/>
        </w:rPr>
        <w:t>altium designer</w:t>
      </w:r>
      <w:r>
        <w:rPr>
          <w:rFonts w:hint="eastAsia" w:ascii="Times New Roman"/>
          <w:lang w:val="en-US" w:eastAsia="zh-CN"/>
        </w:rPr>
        <w:t>2004</w:t>
      </w:r>
      <w:r>
        <w:rPr>
          <w:sz w:val="24"/>
        </w:rPr>
        <w:t>软件设计电路原理图和印制线路板图。</w:t>
      </w:r>
    </w:p>
    <w:p>
      <w:pPr>
        <w:pStyle w:val="17"/>
        <w:numPr>
          <w:ilvl w:val="0"/>
          <w:numId w:val="2"/>
        </w:numPr>
        <w:tabs>
          <w:tab w:val="left" w:pos="777"/>
          <w:tab w:val="left" w:pos="778"/>
        </w:tabs>
        <w:spacing w:before="0" w:after="0" w:line="240" w:lineRule="auto"/>
        <w:ind w:left="777" w:right="0" w:hanging="423"/>
        <w:jc w:val="left"/>
        <w:rPr>
          <w:sz w:val="24"/>
        </w:rPr>
      </w:pPr>
      <w:r>
        <w:rPr>
          <w:sz w:val="24"/>
        </w:rPr>
        <w:t>选手不能够使用电路模拟仿真工具。</w:t>
      </w:r>
    </w:p>
    <w:p>
      <w:pPr>
        <w:pStyle w:val="17"/>
        <w:numPr>
          <w:ilvl w:val="0"/>
          <w:numId w:val="2"/>
        </w:numPr>
        <w:tabs>
          <w:tab w:val="left" w:pos="777"/>
          <w:tab w:val="left" w:pos="778"/>
        </w:tabs>
        <w:spacing w:before="0" w:after="0" w:line="367" w:lineRule="auto"/>
        <w:ind w:left="777" w:right="1086" w:hanging="420"/>
        <w:jc w:val="left"/>
        <w:rPr>
          <w:sz w:val="24"/>
        </w:rPr>
      </w:pPr>
      <w:r>
        <w:rPr>
          <w:spacing w:val="-3"/>
          <w:sz w:val="24"/>
        </w:rPr>
        <w:t>完成设计后，请使用赛场指定局域网文件进行传递上交选手的电子文档，设计成果由工作人员打印并由选手确认签字。</w:t>
      </w:r>
    </w:p>
    <w:p>
      <w:pPr>
        <w:pStyle w:val="8"/>
        <w:numPr>
          <w:ilvl w:val="0"/>
          <w:numId w:val="2"/>
        </w:numPr>
        <w:tabs>
          <w:tab w:val="left" w:pos="777"/>
          <w:tab w:val="left" w:pos="778"/>
        </w:tabs>
        <w:spacing w:before="161" w:after="0" w:line="240" w:lineRule="auto"/>
        <w:ind w:left="777" w:right="0" w:hanging="423"/>
        <w:jc w:val="left"/>
      </w:pPr>
      <w:r>
        <w:t>备注：</w:t>
      </w:r>
    </w:p>
    <w:p>
      <w:pPr>
        <w:pStyle w:val="9"/>
        <w:spacing w:line="369" w:lineRule="auto"/>
        <w:ind w:left="712" w:right="1013" w:firstLine="120"/>
      </w:pPr>
      <w:r>
        <w:rPr>
          <w:spacing w:val="-3"/>
        </w:rPr>
        <w:t>选手需在</w:t>
      </w:r>
      <w:r>
        <w:rPr>
          <w:rFonts w:ascii="Times New Roman" w:hAnsi="Times New Roman" w:eastAsia="Times New Roman"/>
        </w:rPr>
        <w:t>D</w:t>
      </w:r>
      <w:r>
        <w:rPr>
          <w:spacing w:val="-3"/>
        </w:rPr>
        <w:t>盘目录下用</w:t>
      </w:r>
      <w:r>
        <w:rPr>
          <w:rFonts w:ascii="Times New Roman" w:hAnsi="Times New Roman" w:eastAsia="Times New Roman"/>
        </w:rPr>
        <w:t>“</w:t>
      </w:r>
      <w:r>
        <w:rPr>
          <w:spacing w:val="-3"/>
        </w:rPr>
        <w:t>工位号</w:t>
      </w:r>
      <w:r>
        <w:rPr>
          <w:rFonts w:ascii="Times New Roman" w:hAnsi="Times New Roman" w:eastAsia="Times New Roman"/>
        </w:rPr>
        <w:t>”</w:t>
      </w:r>
      <w:r>
        <w:rPr>
          <w:spacing w:val="-3"/>
        </w:rPr>
        <w:t>为名建立文件夹，如</w:t>
      </w:r>
      <w:r>
        <w:rPr>
          <w:rFonts w:ascii="Times New Roman" w:hAnsi="Times New Roman" w:eastAsia="Times New Roman"/>
        </w:rPr>
        <w:t>“A01”</w:t>
      </w:r>
      <w:r>
        <w:rPr>
          <w:spacing w:val="-14"/>
        </w:rPr>
        <w:t>； 再将绘制及设计的所有文件均存入该文件夹中，裁判工作将针对此文件夹中的内容进行。</w:t>
      </w:r>
    </w:p>
    <w:p>
      <w:pPr>
        <w:pStyle w:val="5"/>
      </w:pPr>
      <w:r>
        <w:t>硬件设计要求</w:t>
      </w:r>
    </w:p>
    <w:p>
      <w:pPr>
        <w:pStyle w:val="7"/>
        <w:widowControl w:val="0"/>
        <w:numPr>
          <w:ilvl w:val="0"/>
          <w:numId w:val="0"/>
        </w:numPr>
        <w:tabs>
          <w:tab w:val="left" w:pos="1199"/>
          <w:tab w:val="left" w:pos="1200"/>
        </w:tabs>
        <w:autoSpaceDE w:val="0"/>
        <w:autoSpaceDN w:val="0"/>
        <w:spacing w:before="1" w:after="0" w:line="240" w:lineRule="auto"/>
        <w:ind w:right="0" w:rightChars="0"/>
        <w:jc w:val="left"/>
        <w:outlineLvl w:val="6"/>
      </w:pPr>
      <w:bookmarkStart w:id="6" w:name="设计要求及功能简介"/>
      <w:bookmarkEnd w:id="6"/>
      <w:bookmarkStart w:id="7" w:name="设计要求及功能简介"/>
      <w:bookmarkEnd w:id="7"/>
      <w:r>
        <w:t>设计要求及功能简介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在已提供的部分原理图的基础上，利用元件清单</w:t>
      </w:r>
      <w:r>
        <w:rPr>
          <w:rFonts w:hint="eastAsia" w:cs="宋体"/>
          <w:sz w:val="24"/>
          <w:szCs w:val="24"/>
          <w:lang w:eastAsia="zh-CN"/>
        </w:rPr>
        <w:t>表</w:t>
      </w:r>
      <w:r>
        <w:rPr>
          <w:rFonts w:hint="eastAsia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里的元件进行设计，满足如下相关功能要求。</w:t>
      </w:r>
    </w:p>
    <w:p>
      <w:pPr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心率计电路由三部分组成，</w:t>
      </w:r>
      <w:r>
        <w:rPr>
          <w:rFonts w:hint="eastAsia"/>
          <w:sz w:val="24"/>
          <w:szCs w:val="24"/>
          <w:lang w:eastAsia="zh-CN"/>
        </w:rPr>
        <w:t>部分电路图如图</w:t>
      </w:r>
      <w:r>
        <w:rPr>
          <w:rFonts w:hint="eastAsia"/>
          <w:sz w:val="24"/>
          <w:szCs w:val="24"/>
          <w:lang w:val="en-US" w:eastAsia="zh-CN"/>
        </w:rPr>
        <w:t>1所示</w:t>
      </w:r>
      <w:r>
        <w:rPr>
          <w:rFonts w:hint="eastAsia"/>
          <w:sz w:val="24"/>
          <w:szCs w:val="24"/>
        </w:rPr>
        <w:t>。</w:t>
      </w:r>
    </w:p>
    <w:p>
      <w:pPr>
        <w:ind w:firstLine="480" w:firstLineChars="200"/>
        <w:rPr>
          <w:color w:val="000000"/>
          <w:sz w:val="24"/>
          <w:szCs w:val="24"/>
        </w:rPr>
      </w:pPr>
      <w:r>
        <w:rPr>
          <w:sz w:val="24"/>
          <w:szCs w:val="24"/>
        </w:rPr>
        <w:t>第一部</w:t>
      </w:r>
      <w:r>
        <w:rPr>
          <w:rFonts w:ascii="宋体" w:cs="宋体"/>
          <w:sz w:val="24"/>
          <w:szCs w:val="24"/>
        </w:rPr>
        <w:t>分</w:t>
      </w:r>
      <w:r>
        <w:rPr>
          <w:rFonts w:hint="eastAsia" w:ascii="宋体" w:cs="宋体"/>
          <w:sz w:val="24"/>
          <w:szCs w:val="24"/>
        </w:rPr>
        <w:t>是</w:t>
      </w:r>
      <w:r>
        <w:rPr>
          <w:rFonts w:ascii="宋体" w:cs="宋体"/>
          <w:sz w:val="24"/>
          <w:szCs w:val="24"/>
        </w:rPr>
        <w:t>稳压电路，</w:t>
      </w:r>
      <w:r>
        <w:rPr>
          <w:rFonts w:hint="eastAsia" w:ascii="宋体" w:cs="宋体"/>
          <w:sz w:val="24"/>
          <w:szCs w:val="24"/>
        </w:rPr>
        <w:t>该电路</w:t>
      </w:r>
      <w:r>
        <w:rPr>
          <w:rFonts w:ascii="宋体" w:cs="宋体"/>
          <w:sz w:val="24"/>
          <w:szCs w:val="24"/>
        </w:rPr>
        <w:t>把+12V的</w:t>
      </w:r>
      <w:r>
        <w:rPr>
          <w:rFonts w:hint="eastAsia" w:ascii="宋体" w:cs="宋体"/>
          <w:sz w:val="24"/>
          <w:szCs w:val="24"/>
        </w:rPr>
        <w:t>直流</w:t>
      </w:r>
      <w:r>
        <w:rPr>
          <w:rFonts w:ascii="宋体" w:cs="宋体"/>
          <w:sz w:val="24"/>
          <w:szCs w:val="24"/>
        </w:rPr>
        <w:t>电</w:t>
      </w:r>
      <w:r>
        <w:rPr>
          <w:rFonts w:hint="eastAsia" w:ascii="宋体" w:cs="宋体"/>
          <w:sz w:val="24"/>
          <w:szCs w:val="24"/>
        </w:rPr>
        <w:t>压</w:t>
      </w:r>
      <w:r>
        <w:rPr>
          <w:rFonts w:ascii="宋体" w:cs="宋体"/>
          <w:sz w:val="24"/>
          <w:szCs w:val="24"/>
        </w:rPr>
        <w:t>经过</w:t>
      </w:r>
      <w:r>
        <w:rPr>
          <w:rFonts w:hint="eastAsia" w:ascii="宋体" w:cs="宋体"/>
          <w:sz w:val="24"/>
          <w:szCs w:val="24"/>
        </w:rPr>
        <w:t>IC</w:t>
      </w:r>
      <w:r>
        <w:rPr>
          <w:rFonts w:hint="eastAsia" w:ascii="宋体" w:cs="宋体"/>
          <w:sz w:val="24"/>
          <w:szCs w:val="24"/>
          <w:vertAlign w:val="subscript"/>
        </w:rPr>
        <w:t xml:space="preserve">1 </w:t>
      </w:r>
      <w:r>
        <w:rPr>
          <w:rFonts w:hint="eastAsia" w:ascii="宋体" w:cs="宋体"/>
          <w:sz w:val="24"/>
          <w:szCs w:val="24"/>
        </w:rPr>
        <w:t>LM</w:t>
      </w:r>
      <w:r>
        <w:rPr>
          <w:rFonts w:ascii="宋体" w:cs="宋体"/>
          <w:sz w:val="24"/>
          <w:szCs w:val="24"/>
        </w:rPr>
        <w:t>7805</w:t>
      </w:r>
      <w:r>
        <w:rPr>
          <w:rFonts w:hint="eastAsia" w:ascii="宋体" w:cs="宋体"/>
          <w:sz w:val="24"/>
          <w:szCs w:val="24"/>
        </w:rPr>
        <w:t>后输出</w:t>
      </w:r>
      <w:r>
        <w:rPr>
          <w:rFonts w:ascii="宋体" w:cs="宋体"/>
          <w:sz w:val="24"/>
          <w:szCs w:val="24"/>
        </w:rPr>
        <w:t>+5V</w:t>
      </w:r>
      <w:r>
        <w:rPr>
          <w:rFonts w:hint="eastAsia" w:ascii="宋体" w:cs="宋体"/>
          <w:sz w:val="24"/>
          <w:szCs w:val="24"/>
        </w:rPr>
        <w:t>的直流</w:t>
      </w:r>
      <w:r>
        <w:rPr>
          <w:rFonts w:ascii="宋体" w:cs="宋体"/>
          <w:sz w:val="24"/>
          <w:szCs w:val="24"/>
        </w:rPr>
        <w:t>电</w:t>
      </w:r>
      <w:r>
        <w:rPr>
          <w:rFonts w:hint="eastAsia" w:ascii="宋体" w:cs="宋体"/>
          <w:sz w:val="24"/>
          <w:szCs w:val="24"/>
        </w:rPr>
        <w:t>压，向 IC</w:t>
      </w:r>
      <w:r>
        <w:rPr>
          <w:rFonts w:hint="eastAsia" w:ascii="宋体" w:cs="宋体"/>
          <w:sz w:val="24"/>
          <w:szCs w:val="24"/>
          <w:vertAlign w:val="subscript"/>
        </w:rPr>
        <w:t>3</w:t>
      </w:r>
      <w:r>
        <w:rPr>
          <w:rFonts w:hint="eastAsia" w:ascii="宋体" w:cs="宋体"/>
          <w:sz w:val="24"/>
          <w:szCs w:val="24"/>
        </w:rPr>
        <w:t>提</w:t>
      </w:r>
      <w:r>
        <w:rPr>
          <w:rFonts w:ascii="宋体" w:cs="宋体"/>
          <w:sz w:val="24"/>
          <w:szCs w:val="24"/>
        </w:rPr>
        <w:t>供</w:t>
      </w:r>
      <w:r>
        <w:rPr>
          <w:rFonts w:hint="eastAsia" w:ascii="宋体" w:cs="宋体"/>
          <w:sz w:val="24"/>
          <w:szCs w:val="24"/>
        </w:rPr>
        <w:t>电源</w:t>
      </w:r>
      <w:r>
        <w:rPr>
          <w:rFonts w:ascii="宋体" w:cs="宋体"/>
          <w:sz w:val="24"/>
          <w:szCs w:val="24"/>
        </w:rPr>
        <w:t>。</w:t>
      </w:r>
    </w:p>
    <w:p>
      <w:pPr>
        <w:widowControl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第二部分</w:t>
      </w:r>
      <w:r>
        <w:rPr>
          <w:rFonts w:hint="eastAsia" w:ascii="宋体" w:hAnsi="宋体" w:cs="宋体"/>
          <w:sz w:val="24"/>
          <w:szCs w:val="24"/>
        </w:rPr>
        <w:t>是</w:t>
      </w:r>
      <w:r>
        <w:rPr>
          <w:rFonts w:ascii="宋体" w:hAnsi="宋体" w:cs="宋体"/>
          <w:sz w:val="24"/>
          <w:szCs w:val="24"/>
        </w:rPr>
        <w:t>负电源转换电路，把+12V的</w:t>
      </w:r>
      <w:r>
        <w:rPr>
          <w:rFonts w:hint="eastAsia" w:ascii="宋体" w:hAnsi="宋体" w:cs="宋体"/>
          <w:sz w:val="24"/>
          <w:szCs w:val="24"/>
        </w:rPr>
        <w:t>直流</w:t>
      </w:r>
      <w:r>
        <w:rPr>
          <w:rFonts w:ascii="宋体" w:hAnsi="宋体" w:cs="宋体"/>
          <w:sz w:val="24"/>
          <w:szCs w:val="24"/>
        </w:rPr>
        <w:t>电压转换成-10V</w:t>
      </w:r>
      <w:r>
        <w:rPr>
          <w:rFonts w:hint="eastAsia" w:ascii="宋体" w:hAnsi="宋体" w:cs="宋体"/>
          <w:sz w:val="24"/>
          <w:szCs w:val="24"/>
        </w:rPr>
        <w:t>的直流</w:t>
      </w:r>
      <w:r>
        <w:rPr>
          <w:rFonts w:ascii="宋体" w:hAnsi="宋体" w:cs="宋体"/>
          <w:sz w:val="24"/>
          <w:szCs w:val="24"/>
        </w:rPr>
        <w:t>电压</w:t>
      </w:r>
      <w:r>
        <w:rPr>
          <w:rFonts w:hint="eastAsia" w:ascii="宋体" w:hAnsi="宋体" w:cs="宋体"/>
          <w:sz w:val="24"/>
          <w:szCs w:val="24"/>
        </w:rPr>
        <w:t>，为</w:t>
      </w:r>
      <w:r>
        <w:rPr>
          <w:rFonts w:ascii="宋体" w:hAnsi="宋体" w:cs="宋体"/>
          <w:sz w:val="24"/>
          <w:szCs w:val="24"/>
        </w:rPr>
        <w:t>IC</w:t>
      </w:r>
      <w:r>
        <w:rPr>
          <w:rFonts w:hint="eastAsia" w:ascii="宋体" w:hAnsi="宋体" w:cs="宋体"/>
          <w:sz w:val="24"/>
          <w:szCs w:val="24"/>
          <w:vertAlign w:val="subscript"/>
        </w:rPr>
        <w:t>4</w:t>
      </w:r>
      <w:r>
        <w:rPr>
          <w:rFonts w:hint="eastAsia" w:ascii="宋体" w:hAnsi="宋体" w:cs="宋体"/>
          <w:sz w:val="24"/>
          <w:szCs w:val="24"/>
        </w:rPr>
        <w:t>、</w:t>
      </w:r>
      <w:r>
        <w:rPr>
          <w:rFonts w:ascii="宋体" w:hAnsi="宋体" w:cs="宋体"/>
          <w:sz w:val="24"/>
          <w:szCs w:val="24"/>
        </w:rPr>
        <w:t>IC</w:t>
      </w:r>
      <w:r>
        <w:rPr>
          <w:rFonts w:hint="eastAsia" w:ascii="宋体" w:hAnsi="宋体" w:cs="宋体"/>
          <w:sz w:val="24"/>
          <w:szCs w:val="24"/>
          <w:vertAlign w:val="subscript"/>
        </w:rPr>
        <w:t>5</w:t>
      </w:r>
      <w:r>
        <w:rPr>
          <w:rFonts w:hint="eastAsia" w:ascii="宋体" w:hAnsi="宋体" w:cs="宋体"/>
          <w:sz w:val="24"/>
          <w:szCs w:val="24"/>
        </w:rPr>
        <w:t>提供电源</w:t>
      </w:r>
      <w:r>
        <w:rPr>
          <w:rFonts w:ascii="宋体" w:hAnsi="宋体" w:cs="宋体"/>
          <w:sz w:val="24"/>
          <w:szCs w:val="24"/>
        </w:rPr>
        <w:t>。</w:t>
      </w:r>
      <w:r>
        <w:rPr>
          <w:rFonts w:hint="eastAsia" w:ascii="宋体" w:hAnsi="宋体" w:cs="宋体"/>
          <w:i/>
          <w:sz w:val="24"/>
          <w:szCs w:val="24"/>
        </w:rPr>
        <w:t>R</w:t>
      </w:r>
      <w:r>
        <w:rPr>
          <w:rFonts w:hint="eastAsia" w:ascii="宋体" w:hAnsi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sz w:val="24"/>
          <w:szCs w:val="24"/>
        </w:rPr>
        <w:t>、</w:t>
      </w:r>
      <w:r>
        <w:rPr>
          <w:rFonts w:hint="eastAsia" w:ascii="宋体" w:hAnsi="宋体" w:cs="宋体"/>
          <w:i/>
          <w:sz w:val="24"/>
          <w:szCs w:val="24"/>
        </w:rPr>
        <w:t>R</w:t>
      </w:r>
      <w:r>
        <w:rPr>
          <w:rFonts w:hint="eastAsia" w:ascii="宋体" w:hAnsi="宋体" w:cs="宋体"/>
          <w:sz w:val="24"/>
          <w:szCs w:val="24"/>
          <w:vertAlign w:val="subscript"/>
        </w:rPr>
        <w:t>3</w:t>
      </w:r>
      <w:r>
        <w:rPr>
          <w:rFonts w:hint="eastAsia" w:ascii="宋体" w:hAnsi="宋体" w:cs="宋体"/>
          <w:sz w:val="24"/>
          <w:szCs w:val="24"/>
        </w:rPr>
        <w:t>、</w:t>
      </w:r>
      <w:r>
        <w:rPr>
          <w:rFonts w:hint="eastAsia" w:ascii="宋体" w:hAnsi="宋体" w:cs="宋体"/>
          <w:i/>
          <w:sz w:val="24"/>
          <w:szCs w:val="24"/>
        </w:rPr>
        <w:t>C</w:t>
      </w:r>
      <w:r>
        <w:rPr>
          <w:rFonts w:hint="eastAsia" w:ascii="宋体" w:hAnsi="宋体" w:cs="宋体"/>
          <w:sz w:val="24"/>
          <w:szCs w:val="24"/>
          <w:vertAlign w:val="subscript"/>
        </w:rPr>
        <w:t>13</w:t>
      </w:r>
      <w:r>
        <w:rPr>
          <w:rFonts w:hint="eastAsia" w:ascii="宋体" w:hAnsi="宋体" w:cs="宋体"/>
          <w:sz w:val="24"/>
          <w:szCs w:val="24"/>
        </w:rPr>
        <w:t>、</w:t>
      </w:r>
      <w:r>
        <w:rPr>
          <w:rFonts w:hint="eastAsia" w:ascii="宋体" w:hAnsi="宋体" w:cs="宋体"/>
          <w:i/>
          <w:sz w:val="24"/>
          <w:szCs w:val="24"/>
        </w:rPr>
        <w:t>C</w:t>
      </w:r>
      <w:r>
        <w:rPr>
          <w:rFonts w:hint="eastAsia" w:ascii="宋体" w:hAnsi="宋体" w:cs="宋体"/>
          <w:sz w:val="24"/>
          <w:szCs w:val="24"/>
          <w:vertAlign w:val="subscript"/>
        </w:rPr>
        <w:t>14</w:t>
      </w:r>
      <w:r>
        <w:rPr>
          <w:rFonts w:hint="eastAsia" w:ascii="宋体" w:hAnsi="宋体" w:cs="宋体"/>
          <w:sz w:val="24"/>
          <w:szCs w:val="24"/>
        </w:rPr>
        <w:t>、IC</w:t>
      </w:r>
      <w:r>
        <w:rPr>
          <w:rFonts w:hint="eastAsia" w:ascii="宋体" w:hAnsi="宋体" w:cs="宋体"/>
          <w:sz w:val="24"/>
          <w:szCs w:val="24"/>
          <w:vertAlign w:val="subscript"/>
        </w:rPr>
        <w:t>2</w:t>
      </w:r>
      <w:r>
        <w:rPr>
          <w:rFonts w:ascii="宋体" w:hAnsi="宋体" w:cs="宋体"/>
          <w:sz w:val="24"/>
          <w:szCs w:val="24"/>
        </w:rPr>
        <w:t>CD40</w:t>
      </w:r>
      <w:r>
        <w:rPr>
          <w:rFonts w:hint="eastAsia" w:ascii="宋体" w:hAnsi="宋体" w:cs="宋体"/>
          <w:sz w:val="24"/>
          <w:szCs w:val="24"/>
        </w:rPr>
        <w:t>4</w:t>
      </w:r>
      <w:r>
        <w:rPr>
          <w:rFonts w:ascii="宋体" w:hAnsi="宋体" w:cs="宋体"/>
          <w:sz w:val="24"/>
          <w:szCs w:val="24"/>
        </w:rPr>
        <w:t>9（六反相器）组成方波振荡电路，</w:t>
      </w:r>
      <w:r>
        <w:rPr>
          <w:rFonts w:hint="eastAsia" w:ascii="宋体" w:hAnsi="宋体" w:cs="宋体"/>
          <w:sz w:val="24"/>
          <w:szCs w:val="24"/>
        </w:rPr>
        <w:t>当</w:t>
      </w:r>
      <w:r>
        <w:rPr>
          <w:rFonts w:ascii="宋体" w:hAnsi="宋体" w:cs="宋体"/>
          <w:sz w:val="24"/>
          <w:szCs w:val="24"/>
        </w:rPr>
        <w:t>高电平时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ascii="宋体" w:hAnsi="宋体" w:cs="宋体"/>
          <w:sz w:val="24"/>
          <w:szCs w:val="24"/>
        </w:rPr>
        <w:t>VD</w:t>
      </w:r>
      <w:r>
        <w:rPr>
          <w:rFonts w:ascii="宋体" w:hAnsi="宋体" w:cs="宋体"/>
          <w:sz w:val="24"/>
          <w:szCs w:val="24"/>
          <w:vertAlign w:val="subscript"/>
        </w:rPr>
        <w:t>3</w:t>
      </w:r>
      <w:r>
        <w:rPr>
          <w:rFonts w:ascii="宋体" w:hAnsi="宋体" w:cs="宋体"/>
          <w:sz w:val="24"/>
          <w:szCs w:val="24"/>
        </w:rPr>
        <w:t>导通</w:t>
      </w:r>
      <w:r>
        <w:rPr>
          <w:rFonts w:ascii="宋体" w:hAnsi="宋体" w:cs="宋体"/>
          <w:i/>
          <w:sz w:val="24"/>
          <w:szCs w:val="24"/>
        </w:rPr>
        <w:t>C</w:t>
      </w:r>
      <w:r>
        <w:rPr>
          <w:rFonts w:ascii="宋体" w:hAnsi="宋体" w:cs="宋体"/>
          <w:sz w:val="24"/>
          <w:szCs w:val="24"/>
          <w:vertAlign w:val="subscript"/>
        </w:rPr>
        <w:t>8</w:t>
      </w:r>
      <w:r>
        <w:rPr>
          <w:rFonts w:ascii="宋体" w:hAnsi="宋体" w:cs="宋体"/>
          <w:sz w:val="24"/>
          <w:szCs w:val="24"/>
        </w:rPr>
        <w:t>充电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ascii="宋体" w:hAnsi="宋体" w:cs="宋体"/>
          <w:i/>
          <w:sz w:val="24"/>
          <w:szCs w:val="24"/>
        </w:rPr>
        <w:t>C</w:t>
      </w:r>
      <w:r>
        <w:rPr>
          <w:rFonts w:ascii="宋体" w:hAnsi="宋体" w:cs="宋体"/>
          <w:sz w:val="24"/>
          <w:szCs w:val="24"/>
          <w:vertAlign w:val="subscript"/>
        </w:rPr>
        <w:t>8</w:t>
      </w:r>
      <w:r>
        <w:rPr>
          <w:rFonts w:hint="eastAsia" w:ascii="宋体" w:hAnsi="宋体" w:cs="宋体"/>
          <w:sz w:val="24"/>
          <w:szCs w:val="24"/>
        </w:rPr>
        <w:t>与</w:t>
      </w:r>
      <w:r>
        <w:rPr>
          <w:rFonts w:ascii="宋体" w:hAnsi="宋体" w:cs="宋体"/>
          <w:sz w:val="24"/>
          <w:szCs w:val="24"/>
        </w:rPr>
        <w:t>VD</w:t>
      </w:r>
      <w:r>
        <w:rPr>
          <w:rFonts w:ascii="宋体" w:hAnsi="宋体" w:cs="宋体"/>
          <w:sz w:val="24"/>
          <w:szCs w:val="24"/>
          <w:vertAlign w:val="subscript"/>
        </w:rPr>
        <w:t>3</w:t>
      </w:r>
      <w:r>
        <w:rPr>
          <w:rFonts w:hint="eastAsia" w:ascii="宋体" w:hAnsi="宋体" w:cs="宋体"/>
          <w:sz w:val="24"/>
          <w:szCs w:val="24"/>
        </w:rPr>
        <w:t>之间的电压为11V；当</w:t>
      </w:r>
      <w:r>
        <w:rPr>
          <w:rFonts w:ascii="宋体" w:hAnsi="宋体" w:cs="宋体"/>
          <w:sz w:val="24"/>
          <w:szCs w:val="24"/>
        </w:rPr>
        <w:t>低电平时，由于</w:t>
      </w:r>
      <w:r>
        <w:rPr>
          <w:rFonts w:ascii="宋体" w:hAnsi="宋体" w:cs="宋体"/>
          <w:i/>
          <w:sz w:val="24"/>
          <w:szCs w:val="24"/>
        </w:rPr>
        <w:t>C</w:t>
      </w:r>
      <w:r>
        <w:rPr>
          <w:rFonts w:ascii="宋体" w:hAnsi="宋体" w:cs="宋体"/>
          <w:sz w:val="24"/>
          <w:szCs w:val="24"/>
          <w:vertAlign w:val="subscript"/>
        </w:rPr>
        <w:t>8</w:t>
      </w:r>
      <w:r>
        <w:rPr>
          <w:rFonts w:ascii="宋体" w:hAnsi="宋体" w:cs="宋体"/>
          <w:sz w:val="24"/>
          <w:szCs w:val="24"/>
        </w:rPr>
        <w:t>两端电压不能发生突变，</w:t>
      </w:r>
      <w:r>
        <w:rPr>
          <w:rFonts w:ascii="宋体" w:hAnsi="宋体" w:cs="宋体"/>
          <w:i/>
          <w:sz w:val="24"/>
          <w:szCs w:val="24"/>
        </w:rPr>
        <w:t>C</w:t>
      </w:r>
      <w:r>
        <w:rPr>
          <w:rFonts w:ascii="宋体" w:hAnsi="宋体" w:cs="宋体"/>
          <w:sz w:val="24"/>
          <w:szCs w:val="24"/>
          <w:vertAlign w:val="subscript"/>
        </w:rPr>
        <w:t>8</w:t>
      </w:r>
      <w:r>
        <w:rPr>
          <w:rFonts w:ascii="宋体" w:hAnsi="宋体" w:cs="宋体"/>
          <w:sz w:val="24"/>
          <w:szCs w:val="24"/>
        </w:rPr>
        <w:t>和VD</w:t>
      </w:r>
      <w:r>
        <w:rPr>
          <w:rFonts w:ascii="宋体" w:hAnsi="宋体" w:cs="宋体"/>
          <w:sz w:val="24"/>
          <w:szCs w:val="24"/>
          <w:vertAlign w:val="subscript"/>
        </w:rPr>
        <w:t>3</w:t>
      </w:r>
      <w:r>
        <w:rPr>
          <w:rFonts w:ascii="宋体" w:hAnsi="宋体" w:cs="宋体"/>
          <w:sz w:val="24"/>
          <w:szCs w:val="24"/>
        </w:rPr>
        <w:t>的</w:t>
      </w:r>
      <w:r>
        <w:rPr>
          <w:rFonts w:hint="eastAsia" w:ascii="宋体" w:hAnsi="宋体" w:cs="宋体"/>
          <w:sz w:val="24"/>
          <w:szCs w:val="24"/>
        </w:rPr>
        <w:t>之间</w:t>
      </w:r>
      <w:r>
        <w:rPr>
          <w:rFonts w:ascii="宋体" w:hAnsi="宋体" w:cs="宋体"/>
          <w:sz w:val="24"/>
          <w:szCs w:val="24"/>
        </w:rPr>
        <w:t>电压</w:t>
      </w:r>
      <w:r>
        <w:rPr>
          <w:rFonts w:hint="eastAsia" w:ascii="宋体" w:hAnsi="宋体" w:cs="宋体"/>
          <w:sz w:val="24"/>
          <w:szCs w:val="24"/>
        </w:rPr>
        <w:t>为</w:t>
      </w:r>
      <w:r>
        <w:rPr>
          <w:rFonts w:ascii="宋体" w:hAnsi="宋体" w:cs="宋体"/>
          <w:sz w:val="24"/>
          <w:szCs w:val="24"/>
        </w:rPr>
        <w:t>-11V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ascii="宋体" w:hAnsi="宋体" w:cs="宋体"/>
          <w:sz w:val="24"/>
          <w:szCs w:val="24"/>
        </w:rPr>
        <w:t>VD</w:t>
      </w:r>
      <w:r>
        <w:rPr>
          <w:rFonts w:ascii="宋体" w:hAnsi="宋体" w:cs="宋体"/>
          <w:sz w:val="24"/>
          <w:szCs w:val="24"/>
          <w:vertAlign w:val="subscript"/>
        </w:rPr>
        <w:t>2</w:t>
      </w:r>
      <w:r>
        <w:rPr>
          <w:rFonts w:ascii="宋体" w:hAnsi="宋体" w:cs="宋体"/>
          <w:sz w:val="24"/>
          <w:szCs w:val="24"/>
        </w:rPr>
        <w:t>导通</w:t>
      </w:r>
      <w:r>
        <w:rPr>
          <w:rFonts w:hint="eastAsia" w:ascii="宋体" w:hAnsi="宋体" w:cs="宋体"/>
          <w:sz w:val="24"/>
          <w:szCs w:val="24"/>
        </w:rPr>
        <w:t>后</w:t>
      </w:r>
      <w:r>
        <w:rPr>
          <w:rFonts w:ascii="宋体" w:hAnsi="宋体" w:cs="宋体"/>
          <w:i/>
          <w:sz w:val="24"/>
          <w:szCs w:val="24"/>
        </w:rPr>
        <w:t>C</w:t>
      </w:r>
      <w:r>
        <w:rPr>
          <w:rFonts w:ascii="宋体" w:hAnsi="宋体" w:cs="宋体"/>
          <w:sz w:val="24"/>
          <w:szCs w:val="24"/>
          <w:vertAlign w:val="subscript"/>
        </w:rPr>
        <w:t>9</w:t>
      </w:r>
      <w:r>
        <w:rPr>
          <w:rFonts w:ascii="宋体" w:hAnsi="宋体" w:cs="宋体"/>
          <w:sz w:val="24"/>
          <w:szCs w:val="24"/>
        </w:rPr>
        <w:t>反向充电，</w:t>
      </w:r>
      <w:r>
        <w:rPr>
          <w:rFonts w:hint="eastAsia" w:ascii="宋体" w:hAnsi="宋体" w:cs="宋体"/>
          <w:sz w:val="24"/>
          <w:szCs w:val="24"/>
        </w:rPr>
        <w:t>这时</w:t>
      </w:r>
      <w:r>
        <w:rPr>
          <w:rFonts w:ascii="宋体" w:hAnsi="宋体" w:cs="宋体"/>
          <w:sz w:val="24"/>
          <w:szCs w:val="24"/>
        </w:rPr>
        <w:t>TP</w:t>
      </w:r>
      <w:r>
        <w:rPr>
          <w:rFonts w:ascii="宋体" w:hAnsi="宋体" w:cs="宋体"/>
          <w:sz w:val="24"/>
          <w:szCs w:val="24"/>
          <w:vertAlign w:val="subscript"/>
        </w:rPr>
        <w:t>4</w:t>
      </w:r>
      <w:r>
        <w:rPr>
          <w:rFonts w:ascii="宋体" w:hAnsi="宋体" w:cs="宋体"/>
          <w:sz w:val="24"/>
          <w:szCs w:val="24"/>
        </w:rPr>
        <w:t>的电压达到-10V左右。</w:t>
      </w:r>
    </w:p>
    <w:p>
      <w:pPr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第三部分是信号处理电路，</w:t>
      </w:r>
      <w:r>
        <w:rPr>
          <w:rFonts w:hint="eastAsia" w:ascii="宋体" w:hAnsi="宋体" w:cs="宋体"/>
          <w:sz w:val="24"/>
          <w:szCs w:val="24"/>
        </w:rPr>
        <w:t>IC</w:t>
      </w:r>
      <w:r>
        <w:rPr>
          <w:rFonts w:hint="eastAsia" w:ascii="宋体" w:hAnsi="宋体" w:cs="宋体"/>
          <w:sz w:val="24"/>
          <w:szCs w:val="24"/>
          <w:vertAlign w:val="subscript"/>
        </w:rPr>
        <w:t xml:space="preserve">3 </w:t>
      </w:r>
      <w:r>
        <w:rPr>
          <w:rFonts w:ascii="宋体" w:hAnsi="宋体" w:cs="宋体"/>
          <w:sz w:val="24"/>
          <w:szCs w:val="24"/>
        </w:rPr>
        <w:t>TCRT5000是集红外线发射管、接收管为一体的器件，工作时把探头贴在手指上，红外线发射管发出的红外线穿过动脉血管经手指指骨反射回来，反射回来的信号强度随着血液流动的变化而变化，接收管把反射回来的光信号变成电信号。电路中传感器的电信号经过</w:t>
      </w:r>
      <w:r>
        <w:rPr>
          <w:rFonts w:ascii="宋体" w:hAnsi="宋体" w:cs="宋体"/>
          <w:i/>
          <w:sz w:val="24"/>
          <w:szCs w:val="24"/>
        </w:rPr>
        <w:t>C</w:t>
      </w:r>
      <w:r>
        <w:rPr>
          <w:rFonts w:ascii="宋体" w:hAnsi="宋体" w:cs="宋体"/>
          <w:sz w:val="24"/>
          <w:szCs w:val="24"/>
          <w:vertAlign w:val="subscript"/>
        </w:rPr>
        <w:t>10</w:t>
      </w:r>
      <w:r>
        <w:rPr>
          <w:rFonts w:ascii="宋体" w:hAnsi="宋体" w:cs="宋体"/>
          <w:sz w:val="24"/>
          <w:szCs w:val="24"/>
        </w:rPr>
        <w:t>耦合，IC</w:t>
      </w:r>
      <w:r>
        <w:rPr>
          <w:rFonts w:ascii="宋体" w:hAnsi="宋体" w:cs="宋体"/>
          <w:sz w:val="24"/>
          <w:szCs w:val="24"/>
          <w:vertAlign w:val="subscript"/>
        </w:rPr>
        <w:t>4</w:t>
      </w:r>
      <w:r>
        <w:rPr>
          <w:rFonts w:ascii="宋体" w:hAnsi="宋体" w:cs="宋体"/>
          <w:sz w:val="24"/>
          <w:szCs w:val="24"/>
        </w:rPr>
        <w:t>进行1级放大，IC</w:t>
      </w:r>
      <w:r>
        <w:rPr>
          <w:rFonts w:ascii="宋体" w:hAnsi="宋体" w:cs="宋体"/>
          <w:sz w:val="24"/>
          <w:szCs w:val="24"/>
          <w:vertAlign w:val="subscript"/>
        </w:rPr>
        <w:t>5</w:t>
      </w:r>
      <w:r>
        <w:rPr>
          <w:rFonts w:ascii="宋体" w:hAnsi="宋体" w:cs="宋体"/>
          <w:sz w:val="24"/>
          <w:szCs w:val="24"/>
        </w:rPr>
        <w:t>进行2级放大后，</w:t>
      </w:r>
      <w:r>
        <w:rPr>
          <w:rFonts w:hint="eastAsia" w:ascii="宋体" w:hAnsi="宋体" w:cs="宋体"/>
          <w:sz w:val="24"/>
          <w:szCs w:val="24"/>
        </w:rPr>
        <w:t>转换成</w:t>
      </w:r>
      <w:r>
        <w:rPr>
          <w:rFonts w:ascii="宋体" w:hAnsi="宋体" w:cs="宋体"/>
          <w:sz w:val="24"/>
          <w:szCs w:val="24"/>
        </w:rPr>
        <w:t>尖</w:t>
      </w:r>
      <w:r>
        <w:rPr>
          <w:rFonts w:hint="eastAsia" w:ascii="宋体" w:hAnsi="宋体" w:cs="宋体"/>
          <w:sz w:val="24"/>
          <w:szCs w:val="24"/>
        </w:rPr>
        <w:t>脉冲信号</w:t>
      </w:r>
      <w:r>
        <w:rPr>
          <w:rFonts w:ascii="宋体" w:hAnsi="宋体" w:cs="宋体"/>
          <w:sz w:val="24"/>
          <w:szCs w:val="24"/>
        </w:rPr>
        <w:t>。尖</w:t>
      </w:r>
      <w:r>
        <w:rPr>
          <w:rFonts w:hint="eastAsia" w:ascii="宋体" w:hAnsi="宋体" w:cs="宋体"/>
          <w:sz w:val="24"/>
          <w:szCs w:val="24"/>
        </w:rPr>
        <w:t>脉冲</w:t>
      </w:r>
      <w:r>
        <w:rPr>
          <w:rFonts w:ascii="宋体" w:hAnsi="宋体" w:cs="宋体"/>
          <w:sz w:val="24"/>
          <w:szCs w:val="24"/>
        </w:rPr>
        <w:t>信号经过RC滤波后，输入到</w:t>
      </w:r>
      <w:r>
        <w:rPr>
          <w:rFonts w:hint="eastAsia" w:ascii="宋体" w:hAnsi="宋体" w:cs="宋体"/>
          <w:i/>
          <w:sz w:val="24"/>
          <w:szCs w:val="24"/>
        </w:rPr>
        <w:t>R</w:t>
      </w:r>
      <w:r>
        <w:rPr>
          <w:rFonts w:hint="eastAsia" w:ascii="宋体" w:hAnsi="宋体" w:cs="宋体"/>
          <w:sz w:val="24"/>
          <w:szCs w:val="24"/>
          <w:vertAlign w:val="subscript"/>
        </w:rPr>
        <w:t>15</w:t>
      </w:r>
      <w:r>
        <w:rPr>
          <w:rFonts w:hint="eastAsia" w:ascii="宋体" w:hAnsi="宋体" w:cs="宋体"/>
          <w:sz w:val="24"/>
          <w:szCs w:val="24"/>
        </w:rPr>
        <w:t>、</w:t>
      </w:r>
      <w:r>
        <w:rPr>
          <w:rFonts w:hint="eastAsia" w:ascii="宋体" w:hAnsi="宋体" w:cs="宋体"/>
          <w:i/>
          <w:sz w:val="24"/>
          <w:szCs w:val="24"/>
        </w:rPr>
        <w:t>R</w:t>
      </w:r>
      <w:r>
        <w:rPr>
          <w:rFonts w:hint="eastAsia" w:ascii="宋体" w:hAnsi="宋体" w:cs="宋体"/>
          <w:sz w:val="24"/>
          <w:szCs w:val="24"/>
          <w:vertAlign w:val="subscript"/>
        </w:rPr>
        <w:t>16</w:t>
      </w:r>
      <w:r>
        <w:rPr>
          <w:rFonts w:hint="eastAsia" w:ascii="宋体" w:hAnsi="宋体" w:cs="宋体"/>
          <w:sz w:val="24"/>
          <w:szCs w:val="24"/>
        </w:rPr>
        <w:t>与</w:t>
      </w:r>
      <w:r>
        <w:rPr>
          <w:rFonts w:ascii="宋体" w:hAnsi="宋体" w:cs="宋体"/>
          <w:sz w:val="24"/>
          <w:szCs w:val="24"/>
        </w:rPr>
        <w:t>IC</w:t>
      </w:r>
      <w:r>
        <w:rPr>
          <w:rFonts w:hint="eastAsia" w:ascii="宋体" w:hAnsi="宋体" w:cs="宋体"/>
          <w:sz w:val="24"/>
          <w:szCs w:val="24"/>
          <w:vertAlign w:val="subscript"/>
        </w:rPr>
        <w:t xml:space="preserve">6 </w:t>
      </w:r>
      <w:r>
        <w:rPr>
          <w:rFonts w:ascii="宋体" w:hAnsi="宋体" w:cs="宋体"/>
          <w:sz w:val="24"/>
          <w:szCs w:val="24"/>
        </w:rPr>
        <w:t>OP07组成的比较器电路进行整形。</w:t>
      </w:r>
    </w:p>
    <w:p>
      <w:pPr>
        <w:ind w:firstLine="480" w:firstLineChars="200"/>
        <w:jc w:val="center"/>
        <w:rPr>
          <w:rFonts w:hint="default" w:ascii="宋体" w:hAnsi="宋体" w:eastAsia="宋体" w:cs="宋体"/>
          <w:sz w:val="24"/>
          <w:szCs w:val="24"/>
          <w:vertAlign w:val="baseline"/>
          <w:lang w:val="en-US" w:eastAsia="zh-CN"/>
        </w:rPr>
      </w:pPr>
      <w:r>
        <w:rPr>
          <w:rFonts w:hint="eastAsia" w:cs="宋体"/>
          <w:sz w:val="24"/>
          <w:szCs w:val="24"/>
          <w:lang w:eastAsia="zh-CN"/>
        </w:rPr>
        <w:t>表</w:t>
      </w:r>
      <w:r>
        <w:rPr>
          <w:rFonts w:hint="eastAsia" w:cs="宋体"/>
          <w:sz w:val="24"/>
          <w:szCs w:val="24"/>
          <w:lang w:val="en-US" w:eastAsia="zh-CN"/>
        </w:rPr>
        <w:t>1  元件清单</w:t>
      </w: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9"/>
        <w:gridCol w:w="2129"/>
        <w:gridCol w:w="2129"/>
        <w:gridCol w:w="21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/>
              </w:rPr>
              <w:t>标号</w:t>
            </w:r>
          </w:p>
        </w:tc>
        <w:tc>
          <w:tcPr>
            <w:tcW w:w="2129" w:type="dxa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2129" w:type="dxa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2129" w:type="dxa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vertAlign w:val="baseline"/>
                <w:lang w:val="en-US" w:eastAsia="zh-CN"/>
              </w:rPr>
              <w:t>规格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 w:eastAsia="zh-CN" w:bidi="zh-CN"/>
              </w:rPr>
              <w:t>IC1</w:t>
            </w:r>
          </w:p>
        </w:tc>
        <w:tc>
          <w:tcPr>
            <w:tcW w:w="2129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 w:eastAsia="zh-CN" w:bidi="zh-CN"/>
              </w:rPr>
              <w:t>集成电路</w:t>
            </w:r>
          </w:p>
        </w:tc>
        <w:tc>
          <w:tcPr>
            <w:tcW w:w="2129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 w:eastAsia="zh-CN" w:bidi="zh-CN"/>
              </w:rPr>
              <w:t>LM7805</w:t>
            </w:r>
          </w:p>
        </w:tc>
        <w:tc>
          <w:tcPr>
            <w:tcW w:w="2129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 w:eastAsia="zh-CN" w:bidi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 w:eastAsia="zh-CN" w:bidi="zh-CN"/>
              </w:rPr>
              <w:t>VD1</w:t>
            </w:r>
          </w:p>
        </w:tc>
        <w:tc>
          <w:tcPr>
            <w:tcW w:w="2129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 w:eastAsia="zh-CN" w:bidi="zh-CN"/>
              </w:rPr>
              <w:t>直插二极管</w:t>
            </w:r>
          </w:p>
        </w:tc>
        <w:tc>
          <w:tcPr>
            <w:tcW w:w="2129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 w:eastAsia="zh-CN" w:bidi="zh-CN"/>
              </w:rPr>
              <w:t>1N4007</w:t>
            </w:r>
          </w:p>
        </w:tc>
        <w:tc>
          <w:tcPr>
            <w:tcW w:w="2129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 w:bidi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 w:eastAsia="zh-CN" w:bidi="zh-CN"/>
              </w:rPr>
              <w:t>C1、C3</w:t>
            </w:r>
          </w:p>
        </w:tc>
        <w:tc>
          <w:tcPr>
            <w:tcW w:w="2129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 w:eastAsia="zh-CN" w:bidi="zh-CN"/>
              </w:rPr>
              <w:t>直插电解电容</w:t>
            </w:r>
          </w:p>
        </w:tc>
        <w:tc>
          <w:tcPr>
            <w:tcW w:w="2129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 w:eastAsia="zh-CN" w:bidi="zh-CN"/>
              </w:rPr>
              <w:t>100uF</w:t>
            </w:r>
          </w:p>
        </w:tc>
        <w:tc>
          <w:tcPr>
            <w:tcW w:w="2129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 w:bidi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 w:eastAsia="zh-CN" w:bidi="zh-CN"/>
              </w:rPr>
              <w:t>C2,C4</w:t>
            </w:r>
          </w:p>
        </w:tc>
        <w:tc>
          <w:tcPr>
            <w:tcW w:w="2129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 w:eastAsia="zh-CN" w:bidi="zh-CN"/>
              </w:rPr>
              <w:t>0805贴片电容</w:t>
            </w:r>
          </w:p>
        </w:tc>
        <w:tc>
          <w:tcPr>
            <w:tcW w:w="2129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 w:eastAsia="zh-CN" w:bidi="zh-CN"/>
              </w:rPr>
              <w:t>104</w:t>
            </w:r>
          </w:p>
        </w:tc>
        <w:tc>
          <w:tcPr>
            <w:tcW w:w="2129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 w:bidi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 w:eastAsia="zh-CN" w:bidi="zh-CN"/>
              </w:rPr>
              <w:t>R1</w:t>
            </w:r>
          </w:p>
        </w:tc>
        <w:tc>
          <w:tcPr>
            <w:tcW w:w="2129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 w:eastAsia="zh-CN" w:bidi="zh-CN"/>
              </w:rPr>
              <w:t>0805贴片电阻</w:t>
            </w:r>
          </w:p>
        </w:tc>
        <w:tc>
          <w:tcPr>
            <w:tcW w:w="2129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 w:eastAsia="zh-CN" w:bidi="zh-CN"/>
              </w:rPr>
              <w:t>1K</w:t>
            </w:r>
          </w:p>
        </w:tc>
        <w:tc>
          <w:tcPr>
            <w:tcW w:w="2129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 w:eastAsia="zh-CN" w:bidi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 w:eastAsia="zh-CN" w:bidi="zh-CN"/>
              </w:rPr>
              <w:t>LED1</w:t>
            </w:r>
          </w:p>
        </w:tc>
        <w:tc>
          <w:tcPr>
            <w:tcW w:w="2129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 w:eastAsia="zh-CN" w:bidi="zh-CN"/>
              </w:rPr>
              <w:t>直插发光二极管</w:t>
            </w:r>
          </w:p>
        </w:tc>
        <w:tc>
          <w:tcPr>
            <w:tcW w:w="2129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 w:eastAsia="zh-CN" w:bidi="zh-CN"/>
              </w:rPr>
              <w:t>3MM（黄发黄）</w:t>
            </w:r>
          </w:p>
        </w:tc>
        <w:tc>
          <w:tcPr>
            <w:tcW w:w="2129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 w:eastAsia="zh-CN" w:bidi="zh-CN"/>
              </w:rPr>
              <w:t>1</w:t>
            </w:r>
          </w:p>
        </w:tc>
      </w:tr>
    </w:tbl>
    <w:p>
      <w:pPr>
        <w:ind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ind w:firstLine="480" w:firstLineChars="200"/>
        <w:rPr>
          <w:rFonts w:ascii="宋体" w:hAnsi="宋体" w:cs="宋体"/>
          <w:sz w:val="24"/>
          <w:szCs w:val="24"/>
        </w:rPr>
      </w:pPr>
    </w:p>
    <w:p>
      <w:pPr>
        <w:ind w:firstLine="480" w:firstLineChars="200"/>
        <w:rPr>
          <w:rFonts w:ascii="宋体" w:hAnsi="宋体" w:cs="宋体"/>
          <w:sz w:val="24"/>
          <w:szCs w:val="24"/>
        </w:rPr>
      </w:pPr>
    </w:p>
    <w:p>
      <w:pPr>
        <w:ind w:firstLine="480" w:firstLineChars="200"/>
        <w:rPr>
          <w:rFonts w:ascii="宋体" w:hAnsi="宋体" w:cs="宋体"/>
          <w:sz w:val="24"/>
          <w:szCs w:val="24"/>
        </w:rPr>
      </w:pPr>
    </w:p>
    <w:p>
      <w:pPr>
        <w:ind w:firstLine="480" w:firstLineChars="200"/>
        <w:rPr>
          <w:rFonts w:ascii="宋体" w:hAnsi="宋体" w:cs="宋体"/>
          <w:sz w:val="24"/>
          <w:szCs w:val="24"/>
        </w:rPr>
      </w:pPr>
    </w:p>
    <w:p>
      <w:pPr>
        <w:ind w:firstLine="480" w:firstLineChars="200"/>
        <w:rPr>
          <w:rFonts w:ascii="宋体" w:hAnsi="宋体" w:cs="宋体"/>
          <w:sz w:val="24"/>
          <w:szCs w:val="24"/>
        </w:rPr>
      </w:pPr>
    </w:p>
    <w:p>
      <w:pPr>
        <w:ind w:firstLine="480" w:firstLineChars="200"/>
        <w:rPr>
          <w:rFonts w:ascii="宋体" w:hAnsi="宋体" w:cs="宋体"/>
          <w:sz w:val="24"/>
          <w:szCs w:val="24"/>
        </w:rPr>
      </w:pPr>
    </w:p>
    <w:p>
      <w:pPr>
        <w:ind w:firstLine="480" w:firstLineChars="200"/>
        <w:rPr>
          <w:rFonts w:ascii="宋体" w:hAnsi="宋体" w:cs="宋体"/>
          <w:sz w:val="24"/>
          <w:szCs w:val="24"/>
        </w:rPr>
      </w:pPr>
    </w:p>
    <w:p>
      <w:pPr>
        <w:ind w:firstLine="480" w:firstLineChars="200"/>
        <w:rPr>
          <w:rFonts w:ascii="宋体" w:hAnsi="宋体" w:cs="宋体"/>
          <w:sz w:val="24"/>
          <w:szCs w:val="24"/>
        </w:rPr>
      </w:pPr>
    </w:p>
    <w:p>
      <w:pPr>
        <w:ind w:firstLine="480" w:firstLineChars="200"/>
        <w:rPr>
          <w:rFonts w:ascii="宋体" w:hAnsi="宋体" w:cs="宋体"/>
          <w:sz w:val="24"/>
          <w:szCs w:val="24"/>
        </w:rPr>
      </w:pPr>
    </w:p>
    <w:p>
      <w:pPr>
        <w:ind w:firstLine="480" w:firstLineChars="200"/>
        <w:rPr>
          <w:rFonts w:ascii="宋体" w:hAnsi="宋体" w:cs="宋体"/>
          <w:sz w:val="24"/>
          <w:szCs w:val="24"/>
        </w:rPr>
      </w:pPr>
    </w:p>
    <w:p>
      <w:pPr>
        <w:rPr>
          <w:rFonts w:ascii="宋体" w:hAnsi="宋体" w:cs="宋体"/>
          <w:sz w:val="24"/>
          <w:szCs w:val="24"/>
        </w:rPr>
      </w:pPr>
    </w:p>
    <w:p>
      <w:pPr>
        <w:ind w:firstLine="480" w:firstLineChars="200"/>
        <w:rPr>
          <w:rFonts w:ascii="宋体" w:hAnsi="宋体" w:cs="宋体"/>
          <w:sz w:val="24"/>
          <w:szCs w:val="24"/>
        </w:rPr>
        <w:sectPr>
          <w:footerReference r:id="rId3" w:type="default"/>
          <w:pgSz w:w="11906" w:h="16838"/>
          <w:pgMar w:top="1440" w:right="1803" w:bottom="1440" w:left="1803" w:header="851" w:footer="992" w:gutter="0"/>
          <w:cols w:space="720" w:num="1"/>
          <w:docGrid w:type="lines" w:linePitch="332" w:charSpace="0"/>
        </w:sectPr>
      </w:pPr>
    </w:p>
    <w:p>
      <w:pPr>
        <w:ind w:firstLine="440" w:firstLineChars="200"/>
      </w:pPr>
      <w:r>
        <w:drawing>
          <wp:inline distT="0" distB="0" distL="114300" distR="114300">
            <wp:extent cx="8863330" cy="3605530"/>
            <wp:effectExtent l="0" t="0" r="13970" b="13970"/>
            <wp:docPr id="2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3605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4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图1  心率计部分电路图</w:t>
      </w:r>
    </w:p>
    <w:p>
      <w:pPr>
        <w:ind w:firstLine="440" w:firstLineChars="200"/>
        <w:rPr>
          <w:rFonts w:hint="eastAsia"/>
          <w:lang w:val="en-US" w:eastAsia="zh-CN"/>
        </w:rPr>
      </w:pPr>
    </w:p>
    <w:p>
      <w:pPr>
        <w:ind w:firstLine="440" w:firstLineChars="200"/>
        <w:rPr>
          <w:rFonts w:hint="default"/>
          <w:lang w:val="en-US" w:eastAsia="zh-CN"/>
        </w:rPr>
      </w:pPr>
    </w:p>
    <w:p>
      <w:pPr>
        <w:ind w:firstLine="480" w:firstLineChars="200"/>
        <w:rPr>
          <w:rFonts w:ascii="宋体" w:hAnsi="宋体" w:cs="宋体"/>
          <w:sz w:val="24"/>
          <w:szCs w:val="24"/>
        </w:rPr>
        <w:sectPr>
          <w:pgSz w:w="16838" w:h="11906" w:orient="landscape"/>
          <w:pgMar w:top="1803" w:right="1440" w:bottom="1803" w:left="1440" w:header="851" w:footer="992" w:gutter="0"/>
          <w:cols w:space="720" w:num="1"/>
          <w:docGrid w:type="lines" w:linePitch="332" w:charSpace="0"/>
        </w:sectPr>
      </w:pPr>
    </w:p>
    <w:p>
      <w:pPr>
        <w:pStyle w:val="7"/>
        <w:widowControl w:val="0"/>
        <w:numPr>
          <w:ilvl w:val="0"/>
          <w:numId w:val="0"/>
        </w:numPr>
        <w:tabs>
          <w:tab w:val="left" w:pos="1199"/>
          <w:tab w:val="left" w:pos="1200"/>
        </w:tabs>
        <w:autoSpaceDE w:val="0"/>
        <w:autoSpaceDN w:val="0"/>
        <w:spacing w:before="1" w:after="0" w:line="240" w:lineRule="auto"/>
        <w:ind w:right="0" w:rightChars="0"/>
        <w:jc w:val="left"/>
        <w:outlineLvl w:val="6"/>
        <w:rPr>
          <w:b/>
          <w:sz w:val="31"/>
        </w:rPr>
      </w:pPr>
    </w:p>
    <w:p>
      <w:pPr>
        <w:pStyle w:val="7"/>
        <w:widowControl w:val="0"/>
        <w:numPr>
          <w:ilvl w:val="0"/>
          <w:numId w:val="0"/>
        </w:numPr>
        <w:tabs>
          <w:tab w:val="left" w:pos="1199"/>
          <w:tab w:val="left" w:pos="1200"/>
        </w:tabs>
        <w:autoSpaceDE w:val="0"/>
        <w:autoSpaceDN w:val="0"/>
        <w:spacing w:before="1" w:after="0" w:line="240" w:lineRule="auto"/>
        <w:ind w:right="0" w:rightChars="0"/>
        <w:jc w:val="left"/>
        <w:outlineLvl w:val="6"/>
        <w:rPr>
          <w:b/>
          <w:sz w:val="31"/>
        </w:rPr>
      </w:pPr>
    </w:p>
    <w:p>
      <w:pPr>
        <w:pStyle w:val="7"/>
        <w:numPr>
          <w:ilvl w:val="1"/>
          <w:numId w:val="3"/>
        </w:numPr>
        <w:tabs>
          <w:tab w:val="left" w:pos="1199"/>
          <w:tab w:val="left" w:pos="1200"/>
        </w:tabs>
        <w:spacing w:before="1" w:after="0" w:line="240" w:lineRule="auto"/>
        <w:ind w:left="1200" w:right="0" w:hanging="420"/>
        <w:jc w:val="left"/>
        <w:rPr>
          <w:b/>
          <w:sz w:val="31"/>
        </w:rPr>
      </w:pPr>
      <w:r>
        <w:t>印制电路板设计（时间限制</w:t>
      </w:r>
      <w:r>
        <w:rPr>
          <w:rFonts w:hint="eastAsia" w:ascii="Cambria" w:hAnsi="Cambria" w:eastAsia="宋体"/>
          <w:lang w:val="en-US" w:eastAsia="zh-CN"/>
        </w:rPr>
        <w:t>45</w:t>
      </w:r>
      <w:r>
        <w:rPr>
          <w:rFonts w:ascii="Cambria" w:hAnsi="Cambria" w:eastAsia="Cambria"/>
        </w:rPr>
        <w:t>min</w:t>
      </w:r>
      <w:r>
        <w:t>）</w:t>
      </w:r>
      <w:bookmarkStart w:id="8" w:name="备注："/>
      <w:bookmarkEnd w:id="8"/>
      <w:bookmarkStart w:id="9" w:name="备注："/>
      <w:bookmarkEnd w:id="9"/>
    </w:p>
    <w:p>
      <w:pPr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利用Altium Designer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2004</w:t>
      </w:r>
      <w:r>
        <w:rPr>
          <w:rFonts w:hint="eastAsia" w:ascii="宋体" w:hAnsi="宋体" w:eastAsia="宋体" w:cs="宋体"/>
          <w:sz w:val="24"/>
          <w:szCs w:val="24"/>
        </w:rPr>
        <w:t>软件建立病房监护系统中步进电机电路工程文件和元器件封装库，并绘制步进电机电路PCB图。</w:t>
      </w:r>
    </w:p>
    <w:p>
      <w:pPr>
        <w:ind w:firstLine="482" w:firstLineChars="200"/>
        <w:rPr>
          <w:rFonts w:hint="default" w:ascii="宋体" w:hAnsi="宋体" w:eastAsia="宋体" w:cs="宋体"/>
          <w:b/>
          <w:bCs/>
          <w:sz w:val="24"/>
          <w:szCs w:val="24"/>
          <w:lang w:val="en-US" w:eastAsia="zh-CN" w:bidi="zh-CN"/>
        </w:rPr>
      </w:pPr>
      <w:r>
        <w:rPr>
          <w:rFonts w:hint="eastAsia" w:cs="宋体"/>
          <w:b/>
          <w:bCs/>
          <w:sz w:val="24"/>
          <w:szCs w:val="24"/>
          <w:lang w:val="en-US" w:eastAsia="zh-CN" w:bidi="zh-CN"/>
        </w:rPr>
        <w:t>注意事项：</w:t>
      </w:r>
    </w:p>
    <w:p>
      <w:pPr>
        <w:ind w:firstLine="480" w:firstLineChars="200"/>
        <w:rPr>
          <w:rFonts w:ascii="宋体" w:hAnsi="宋体" w:eastAsia="宋体" w:cs="宋体"/>
          <w:sz w:val="24"/>
          <w:szCs w:val="24"/>
          <w:lang w:val="zh-CN" w:eastAsia="zh-CN" w:bidi="zh-CN"/>
        </w:rPr>
      </w:pPr>
      <w:r>
        <w:rPr>
          <w:rFonts w:hint="eastAsia" w:ascii="宋体" w:hAnsi="宋体" w:eastAsia="宋体" w:cs="宋体"/>
          <w:sz w:val="24"/>
          <w:szCs w:val="24"/>
          <w:lang w:val="zh-CN" w:eastAsia="zh-CN" w:bidi="zh-CN"/>
        </w:rPr>
        <w:t>在D盘根目录以工位号为名建立文件夹（××为选手工位号，只取后两位），竞赛所得的所有文件均存入该文件夹中，包括：××</w:t>
      </w:r>
      <w:r>
        <w:rPr>
          <w:rFonts w:ascii="宋体" w:hAnsi="宋体" w:eastAsia="宋体" w:cs="宋体"/>
          <w:sz w:val="24"/>
          <w:szCs w:val="24"/>
          <w:lang w:val="zh-CN" w:eastAsia="zh-CN" w:bidi="zh-CN"/>
        </w:rPr>
        <w:t>.PrjPCB、</w:t>
      </w:r>
      <w:r>
        <w:rPr>
          <w:rFonts w:hint="eastAsia" w:ascii="宋体" w:hAnsi="宋体" w:eastAsia="宋体" w:cs="宋体"/>
          <w:sz w:val="24"/>
          <w:szCs w:val="24"/>
          <w:lang w:val="zh-CN" w:eastAsia="zh-CN" w:bidi="zh-CN"/>
        </w:rPr>
        <w:t>××.Pcbdoc、××.pcblib</w:t>
      </w:r>
      <w:r>
        <w:rPr>
          <w:rFonts w:ascii="宋体" w:hAnsi="宋体" w:eastAsia="宋体" w:cs="宋体"/>
          <w:sz w:val="24"/>
          <w:szCs w:val="24"/>
          <w:lang w:val="zh-CN" w:eastAsia="zh-CN" w:bidi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zh-CN" w:eastAsia="zh-CN" w:bidi="zh-CN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CN" w:bidi="zh-CN"/>
        </w:rPr>
        <w:t>XX.</w:t>
      </w:r>
      <w:r>
        <w:rPr>
          <w:rFonts w:ascii="宋体" w:hAnsi="宋体" w:eastAsia="宋体" w:cs="宋体"/>
          <w:sz w:val="24"/>
          <w:szCs w:val="24"/>
          <w:lang w:val="zh-CN" w:eastAsia="zh-CN" w:bidi="zh-CN"/>
        </w:rPr>
        <w:t>PcbDoc</w:t>
      </w:r>
    </w:p>
    <w:p>
      <w:pPr>
        <w:ind w:firstLine="482" w:firstLineChars="200"/>
        <w:rPr>
          <w:rFonts w:ascii="宋体" w:hAnsi="宋体" w:eastAsia="宋体" w:cs="宋体"/>
          <w:b/>
          <w:bCs/>
          <w:sz w:val="24"/>
          <w:szCs w:val="24"/>
          <w:u w:val="single"/>
          <w:lang w:val="zh-CN" w:eastAsia="zh-CN" w:bidi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val="zh-CN" w:eastAsia="zh-CN" w:bidi="zh-CN"/>
        </w:rPr>
        <w:t>说明：如果选手保存文件的路径不对或没有填写工位号，则不给予选手评分。</w:t>
      </w:r>
    </w:p>
    <w:p>
      <w:pPr>
        <w:pStyle w:val="8"/>
      </w:pPr>
      <w:r>
        <w:t>设计具体要求</w:t>
      </w:r>
    </w:p>
    <w:p>
      <w:pPr>
        <w:pStyle w:val="17"/>
        <w:numPr>
          <w:ilvl w:val="0"/>
          <w:numId w:val="4"/>
        </w:numPr>
        <w:tabs>
          <w:tab w:val="left" w:pos="1252"/>
          <w:tab w:val="left" w:pos="1253"/>
        </w:tabs>
        <w:spacing w:before="73" w:after="0" w:line="367" w:lineRule="auto"/>
        <w:ind w:left="1252" w:right="1175" w:hanging="420"/>
        <w:jc w:val="left"/>
        <w:rPr>
          <w:rFonts w:hint="eastAsia" w:ascii="宋体" w:hAnsi="宋体" w:eastAsia="宋体" w:cs="宋体"/>
          <w:sz w:val="24"/>
          <w:szCs w:val="24"/>
          <w:lang w:val="zh-CN" w:eastAsia="zh-CN" w:bidi="zh-CN"/>
        </w:rPr>
      </w:pPr>
      <w:r>
        <w:rPr>
          <w:rFonts w:hint="eastAsia" w:ascii="宋体" w:hAnsi="宋体" w:eastAsia="宋体" w:cs="宋体"/>
          <w:sz w:val="24"/>
          <w:szCs w:val="24"/>
          <w:lang w:val="zh-CN" w:eastAsia="zh-CN" w:bidi="zh-CN"/>
        </w:rPr>
        <w:t>PCB板必须为单面设计。所有的过孔元件需要安装在</w:t>
      </w:r>
      <w:r>
        <w:rPr>
          <w:rFonts w:hint="eastAsia" w:cs="宋体"/>
          <w:sz w:val="24"/>
          <w:szCs w:val="24"/>
          <w:lang w:val="zh-CN" w:eastAsia="zh-CN" w:bidi="zh-CN"/>
        </w:rPr>
        <w:t>顶层</w:t>
      </w:r>
      <w:r>
        <w:rPr>
          <w:rFonts w:hint="eastAsia" w:ascii="宋体" w:hAnsi="宋体" w:eastAsia="宋体" w:cs="宋体"/>
          <w:sz w:val="24"/>
          <w:szCs w:val="24"/>
          <w:lang w:val="zh-CN" w:eastAsia="zh-CN" w:bidi="zh-CN"/>
        </w:rPr>
        <w:t>， 所有的SMD 贴片元件需要安装在</w:t>
      </w:r>
      <w:r>
        <w:rPr>
          <w:rFonts w:hint="eastAsia" w:cs="宋体"/>
          <w:sz w:val="24"/>
          <w:szCs w:val="24"/>
          <w:lang w:val="zh-CN" w:eastAsia="zh-CN" w:bidi="zh-CN"/>
        </w:rPr>
        <w:t>底层</w:t>
      </w:r>
      <w:r>
        <w:rPr>
          <w:rFonts w:hint="eastAsia" w:ascii="宋体" w:hAnsi="宋体" w:eastAsia="宋体" w:cs="宋体"/>
          <w:sz w:val="24"/>
          <w:szCs w:val="24"/>
          <w:lang w:val="zh-CN" w:eastAsia="zh-CN" w:bidi="zh-CN"/>
        </w:rPr>
        <w:t>，线路板尺寸长1</w:t>
      </w:r>
      <w:r>
        <w:rPr>
          <w:rFonts w:hint="eastAsia" w:cs="宋体"/>
          <w:sz w:val="24"/>
          <w:szCs w:val="24"/>
          <w:lang w:val="en-US" w:eastAsia="zh-CN" w:bidi="zh-CN"/>
        </w:rPr>
        <w:t>40</w:t>
      </w:r>
      <w:r>
        <w:rPr>
          <w:rFonts w:hint="eastAsia" w:ascii="宋体" w:hAnsi="宋体" w:eastAsia="宋体" w:cs="宋体"/>
          <w:sz w:val="24"/>
          <w:szCs w:val="24"/>
          <w:lang w:val="zh-CN" w:eastAsia="zh-CN" w:bidi="zh-CN"/>
        </w:rPr>
        <w:t>mm之间，宽1</w:t>
      </w:r>
      <w:r>
        <w:rPr>
          <w:rFonts w:hint="eastAsia" w:ascii="宋体" w:hAnsi="宋体" w:eastAsia="宋体" w:cs="宋体"/>
          <w:sz w:val="24"/>
          <w:szCs w:val="24"/>
          <w:lang w:val="en-US" w:eastAsia="zh-CN" w:bidi="zh-CN"/>
        </w:rPr>
        <w:t>1</w:t>
      </w:r>
      <w:r>
        <w:rPr>
          <w:rFonts w:hint="eastAsia" w:ascii="宋体" w:hAnsi="宋体" w:eastAsia="宋体" w:cs="宋体"/>
          <w:sz w:val="24"/>
          <w:szCs w:val="24"/>
          <w:lang w:val="zh-CN" w:eastAsia="zh-CN" w:bidi="zh-CN"/>
        </w:rPr>
        <w:t>0mm。</w:t>
      </w:r>
    </w:p>
    <w:p>
      <w:pPr>
        <w:pStyle w:val="17"/>
        <w:numPr>
          <w:ilvl w:val="0"/>
          <w:numId w:val="4"/>
        </w:numPr>
        <w:tabs>
          <w:tab w:val="left" w:pos="1252"/>
          <w:tab w:val="left" w:pos="1253"/>
        </w:tabs>
        <w:spacing w:before="73" w:after="0" w:line="367" w:lineRule="auto"/>
        <w:ind w:left="1252" w:right="1175" w:hanging="420"/>
        <w:jc w:val="left"/>
        <w:rPr>
          <w:rFonts w:hint="eastAsia" w:ascii="宋体" w:hAnsi="宋体" w:eastAsia="宋体" w:cs="宋体"/>
          <w:sz w:val="24"/>
          <w:szCs w:val="24"/>
          <w:lang w:val="zh-CN" w:eastAsia="zh-CN" w:bidi="zh-CN"/>
        </w:rPr>
      </w:pPr>
      <w:r>
        <w:rPr>
          <w:rFonts w:hint="eastAsia" w:cs="宋体"/>
          <w:sz w:val="24"/>
          <w:szCs w:val="24"/>
          <w:lang w:val="zh-CN" w:eastAsia="zh-CN" w:bidi="zh-CN"/>
        </w:rPr>
        <w:t>布线规则：电源线线宽：</w:t>
      </w:r>
      <w:r>
        <w:rPr>
          <w:rFonts w:hint="eastAsia" w:cs="宋体"/>
          <w:sz w:val="24"/>
          <w:szCs w:val="24"/>
          <w:lang w:val="en-US" w:eastAsia="zh-CN" w:bidi="zh-CN"/>
        </w:rPr>
        <w:t>0.7mm，底线0.7mm，其余线宽为0.3mm，</w:t>
      </w:r>
      <w:r>
        <w:rPr>
          <w:sz w:val="24"/>
        </w:rPr>
        <w:t>最小安全间隙</w:t>
      </w:r>
      <w:r>
        <w:rPr>
          <w:rFonts w:hint="eastAsia"/>
          <w:sz w:val="24"/>
          <w:lang w:val="en-US" w:eastAsia="zh-CN"/>
        </w:rPr>
        <w:t>0.3mm</w:t>
      </w:r>
    </w:p>
    <w:p>
      <w:pPr>
        <w:pStyle w:val="17"/>
        <w:numPr>
          <w:ilvl w:val="0"/>
          <w:numId w:val="4"/>
        </w:numPr>
        <w:tabs>
          <w:tab w:val="left" w:pos="1252"/>
          <w:tab w:val="left" w:pos="1253"/>
        </w:tabs>
        <w:spacing w:before="0" w:after="0" w:line="240" w:lineRule="auto"/>
        <w:ind w:left="1252" w:right="0" w:hanging="421"/>
        <w:jc w:val="left"/>
        <w:rPr>
          <w:sz w:val="24"/>
        </w:rPr>
      </w:pPr>
      <w:r>
        <w:rPr>
          <w:rFonts w:hint="eastAsia"/>
          <w:sz w:val="24"/>
          <w:lang w:eastAsia="zh-CN"/>
        </w:rPr>
        <w:t>原理图中元件及线必须完整导入</w:t>
      </w:r>
      <w:r>
        <w:rPr>
          <w:rFonts w:hint="eastAsia"/>
          <w:sz w:val="24"/>
          <w:lang w:val="en-US" w:eastAsia="zh-CN"/>
        </w:rPr>
        <w:t>PCB中。</w:t>
      </w:r>
    </w:p>
    <w:p>
      <w:pPr>
        <w:pStyle w:val="17"/>
        <w:numPr>
          <w:ilvl w:val="0"/>
          <w:numId w:val="4"/>
        </w:numPr>
        <w:tabs>
          <w:tab w:val="left" w:pos="1252"/>
          <w:tab w:val="left" w:pos="1253"/>
        </w:tabs>
        <w:spacing w:before="0" w:after="0" w:line="240" w:lineRule="auto"/>
        <w:ind w:left="1252" w:right="0" w:hanging="421"/>
        <w:jc w:val="left"/>
        <w:rPr>
          <w:sz w:val="24"/>
        </w:rPr>
      </w:pPr>
      <w:r>
        <w:rPr>
          <w:sz w:val="24"/>
        </w:rPr>
        <w:t>跳线必须为直线，不得使用GND处跳线。</w:t>
      </w:r>
    </w:p>
    <w:p>
      <w:pPr>
        <w:pStyle w:val="17"/>
        <w:numPr>
          <w:ilvl w:val="0"/>
          <w:numId w:val="4"/>
        </w:numPr>
        <w:tabs>
          <w:tab w:val="left" w:pos="1252"/>
          <w:tab w:val="left" w:pos="1253"/>
        </w:tabs>
        <w:spacing w:before="0" w:after="0" w:line="240" w:lineRule="auto"/>
        <w:ind w:left="1252" w:right="0" w:hanging="421"/>
        <w:jc w:val="left"/>
        <w:rPr>
          <w:sz w:val="24"/>
        </w:rPr>
      </w:pPr>
      <w:r>
        <w:rPr>
          <w:rFonts w:hint="eastAsia"/>
          <w:sz w:val="24"/>
          <w:lang w:eastAsia="zh-CN"/>
        </w:rPr>
        <w:t>元件封装均采用默认元件，必须区分贴片和直插类型。</w:t>
      </w:r>
    </w:p>
    <w:p>
      <w:pPr>
        <w:pStyle w:val="17"/>
        <w:widowControl w:val="0"/>
        <w:numPr>
          <w:ilvl w:val="0"/>
          <w:numId w:val="0"/>
        </w:numPr>
        <w:tabs>
          <w:tab w:val="left" w:pos="1252"/>
          <w:tab w:val="left" w:pos="1253"/>
        </w:tabs>
        <w:autoSpaceDE w:val="0"/>
        <w:autoSpaceDN w:val="0"/>
        <w:spacing w:before="0" w:after="0" w:line="240" w:lineRule="auto"/>
        <w:ind w:right="0" w:rightChars="0"/>
        <w:jc w:val="left"/>
        <w:rPr>
          <w:rFonts w:hint="eastAsia"/>
          <w:sz w:val="24"/>
          <w:lang w:eastAsia="zh-CN"/>
        </w:rPr>
      </w:pPr>
    </w:p>
    <w:p>
      <w:pPr>
        <w:pStyle w:val="17"/>
        <w:widowControl w:val="0"/>
        <w:numPr>
          <w:ilvl w:val="0"/>
          <w:numId w:val="0"/>
        </w:numPr>
        <w:tabs>
          <w:tab w:val="left" w:pos="1252"/>
          <w:tab w:val="left" w:pos="1253"/>
        </w:tabs>
        <w:autoSpaceDE w:val="0"/>
        <w:autoSpaceDN w:val="0"/>
        <w:spacing w:before="0" w:after="0" w:line="240" w:lineRule="auto"/>
        <w:ind w:right="0" w:rightChars="0"/>
        <w:jc w:val="left"/>
        <w:rPr>
          <w:rFonts w:hint="eastAsia"/>
          <w:sz w:val="24"/>
          <w:lang w:eastAsia="zh-CN"/>
        </w:rPr>
      </w:pPr>
    </w:p>
    <w:p>
      <w:pPr>
        <w:pStyle w:val="17"/>
        <w:widowControl w:val="0"/>
        <w:numPr>
          <w:ilvl w:val="0"/>
          <w:numId w:val="0"/>
        </w:numPr>
        <w:tabs>
          <w:tab w:val="left" w:pos="1252"/>
          <w:tab w:val="left" w:pos="1253"/>
        </w:tabs>
        <w:autoSpaceDE w:val="0"/>
        <w:autoSpaceDN w:val="0"/>
        <w:spacing w:before="0" w:after="0" w:line="240" w:lineRule="auto"/>
        <w:ind w:right="0" w:rightChars="0"/>
        <w:jc w:val="left"/>
        <w:rPr>
          <w:rFonts w:hint="eastAsia"/>
          <w:sz w:val="24"/>
          <w:lang w:eastAsia="zh-CN"/>
        </w:rPr>
      </w:pPr>
    </w:p>
    <w:p>
      <w:pPr>
        <w:pStyle w:val="17"/>
        <w:widowControl w:val="0"/>
        <w:numPr>
          <w:ilvl w:val="0"/>
          <w:numId w:val="0"/>
        </w:numPr>
        <w:tabs>
          <w:tab w:val="left" w:pos="1252"/>
          <w:tab w:val="left" w:pos="1253"/>
        </w:tabs>
        <w:autoSpaceDE w:val="0"/>
        <w:autoSpaceDN w:val="0"/>
        <w:spacing w:before="0" w:after="0" w:line="240" w:lineRule="auto"/>
        <w:ind w:right="0" w:rightChars="0"/>
        <w:jc w:val="left"/>
        <w:rPr>
          <w:rFonts w:hint="eastAsia"/>
          <w:sz w:val="24"/>
          <w:lang w:eastAsia="zh-CN"/>
        </w:rPr>
      </w:pPr>
    </w:p>
    <w:p>
      <w:pPr>
        <w:pStyle w:val="17"/>
        <w:widowControl w:val="0"/>
        <w:numPr>
          <w:ilvl w:val="0"/>
          <w:numId w:val="0"/>
        </w:numPr>
        <w:tabs>
          <w:tab w:val="left" w:pos="1252"/>
          <w:tab w:val="left" w:pos="1253"/>
        </w:tabs>
        <w:autoSpaceDE w:val="0"/>
        <w:autoSpaceDN w:val="0"/>
        <w:spacing w:before="0" w:after="0" w:line="240" w:lineRule="auto"/>
        <w:ind w:right="0" w:rightChars="0"/>
        <w:jc w:val="left"/>
        <w:rPr>
          <w:rFonts w:hint="eastAsia"/>
          <w:sz w:val="24"/>
          <w:lang w:eastAsia="zh-CN"/>
        </w:rPr>
      </w:pPr>
    </w:p>
    <w:p>
      <w:pPr>
        <w:pStyle w:val="7"/>
        <w:numPr>
          <w:ilvl w:val="0"/>
          <w:numId w:val="5"/>
        </w:numPr>
        <w:tabs>
          <w:tab w:val="left" w:pos="1058"/>
          <w:tab w:val="left" w:pos="1059"/>
        </w:tabs>
        <w:spacing w:before="157" w:after="0" w:line="240" w:lineRule="auto"/>
        <w:ind w:left="1058" w:right="0" w:hanging="419"/>
        <w:jc w:val="left"/>
        <w:rPr>
          <w:rFonts w:ascii="Wingdings" w:hAnsi="Wingdings" w:eastAsia="Wingdings"/>
        </w:rPr>
      </w:pPr>
      <w:r>
        <w:t>此部分设计要求选手在</w:t>
      </w:r>
      <w:r>
        <w:rPr>
          <w:rFonts w:hint="eastAsia" w:ascii="Cambria" w:hAnsi="Cambria" w:eastAsia="宋体"/>
          <w:lang w:val="en-US" w:eastAsia="zh-CN"/>
        </w:rPr>
        <w:t>45</w:t>
      </w:r>
      <w:r>
        <w:rPr>
          <w:rFonts w:ascii="Cambria" w:hAnsi="Cambria" w:eastAsia="Cambria"/>
        </w:rPr>
        <w:t>min</w:t>
      </w:r>
      <w:r>
        <w:t>内完成</w:t>
      </w:r>
    </w:p>
    <w:p>
      <w:pPr>
        <w:pStyle w:val="17"/>
        <w:widowControl w:val="0"/>
        <w:numPr>
          <w:ilvl w:val="0"/>
          <w:numId w:val="0"/>
        </w:numPr>
        <w:tabs>
          <w:tab w:val="left" w:pos="1252"/>
          <w:tab w:val="left" w:pos="1253"/>
        </w:tabs>
        <w:autoSpaceDE w:val="0"/>
        <w:autoSpaceDN w:val="0"/>
        <w:spacing w:before="0" w:after="0" w:line="240" w:lineRule="auto"/>
        <w:ind w:right="0" w:rightChars="0"/>
        <w:jc w:val="left"/>
        <w:rPr>
          <w:rFonts w:hint="eastAsia"/>
          <w:sz w:val="24"/>
          <w:lang w:eastAsia="zh-CN"/>
        </w:rPr>
      </w:pPr>
    </w:p>
    <w:p>
      <w:pPr>
        <w:pStyle w:val="17"/>
        <w:widowControl w:val="0"/>
        <w:numPr>
          <w:ilvl w:val="0"/>
          <w:numId w:val="0"/>
        </w:numPr>
        <w:tabs>
          <w:tab w:val="left" w:pos="1252"/>
          <w:tab w:val="left" w:pos="1253"/>
        </w:tabs>
        <w:autoSpaceDE w:val="0"/>
        <w:autoSpaceDN w:val="0"/>
        <w:spacing w:before="0" w:after="0" w:line="240" w:lineRule="auto"/>
        <w:ind w:right="0" w:rightChars="0"/>
        <w:jc w:val="left"/>
        <w:rPr>
          <w:sz w:val="24"/>
        </w:rPr>
      </w:pPr>
    </w:p>
    <w:p>
      <w:pPr>
        <w:pStyle w:val="17"/>
        <w:widowControl w:val="0"/>
        <w:numPr>
          <w:ilvl w:val="0"/>
          <w:numId w:val="0"/>
        </w:numPr>
        <w:tabs>
          <w:tab w:val="left" w:pos="1252"/>
          <w:tab w:val="left" w:pos="1253"/>
        </w:tabs>
        <w:autoSpaceDE w:val="0"/>
        <w:autoSpaceDN w:val="0"/>
        <w:spacing w:before="73" w:after="0" w:line="367" w:lineRule="auto"/>
        <w:ind w:right="1175" w:rightChars="0"/>
        <w:jc w:val="left"/>
        <w:rPr>
          <w:rFonts w:hint="eastAsia" w:ascii="宋体" w:hAnsi="宋体" w:eastAsia="宋体" w:cs="宋体"/>
          <w:sz w:val="24"/>
          <w:szCs w:val="24"/>
          <w:lang w:val="zh-CN" w:eastAsia="zh-CN" w:bidi="zh-CN"/>
        </w:rPr>
      </w:pPr>
    </w:p>
    <w:p>
      <w:pPr>
        <w:pStyle w:val="17"/>
        <w:widowControl w:val="0"/>
        <w:numPr>
          <w:ilvl w:val="0"/>
          <w:numId w:val="0"/>
        </w:numPr>
        <w:tabs>
          <w:tab w:val="left" w:pos="1252"/>
          <w:tab w:val="left" w:pos="1253"/>
        </w:tabs>
        <w:autoSpaceDE w:val="0"/>
        <w:autoSpaceDN w:val="0"/>
        <w:spacing w:before="73" w:after="0" w:line="367" w:lineRule="auto"/>
        <w:ind w:right="1175" w:rightChars="0"/>
        <w:jc w:val="left"/>
        <w:rPr>
          <w:rFonts w:hint="eastAsia" w:ascii="宋体" w:hAnsi="宋体" w:eastAsia="宋体" w:cs="宋体"/>
          <w:sz w:val="24"/>
          <w:szCs w:val="24"/>
          <w:lang w:val="zh-CN" w:eastAsia="zh-CN" w:bidi="zh-CN"/>
        </w:rPr>
      </w:pPr>
    </w:p>
    <w:p/>
    <w:p>
      <w:pPr>
        <w:spacing w:after="0"/>
        <w:jc w:val="both"/>
        <w:rPr>
          <w:sz w:val="20"/>
        </w:rPr>
      </w:pPr>
    </w:p>
    <w:p>
      <w:pPr>
        <w:spacing w:after="0"/>
        <w:jc w:val="both"/>
        <w:rPr>
          <w:rFonts w:hint="default" w:eastAsia="宋体"/>
          <w:sz w:val="20"/>
          <w:lang w:val="en-US" w:eastAsia="zh-CN"/>
        </w:rPr>
        <w:sectPr>
          <w:pgSz w:w="11910" w:h="16840"/>
          <w:pgMar w:top="980" w:right="180" w:bottom="280" w:left="780" w:header="791" w:footer="0" w:gutter="0"/>
          <w:cols w:space="720" w:num="1"/>
        </w:sectPr>
      </w:pPr>
      <w:r>
        <w:rPr>
          <w:rFonts w:hint="eastAsia"/>
          <w:sz w:val="20"/>
          <w:lang w:val="en-US" w:eastAsia="zh-CN"/>
        </w:rPr>
        <w:t xml:space="preserve">     </w:t>
      </w:r>
    </w:p>
    <w:p>
      <w:pPr>
        <w:pStyle w:val="9"/>
        <w:spacing w:before="9"/>
        <w:rPr>
          <w:sz w:val="25"/>
        </w:rPr>
      </w:pPr>
      <w:r>
        <mc:AlternateContent>
          <mc:Choice Requires="wpg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9525</wp:posOffset>
                </wp:positionH>
                <wp:positionV relativeFrom="page">
                  <wp:posOffset>9525</wp:posOffset>
                </wp:positionV>
                <wp:extent cx="7562850" cy="10351135"/>
                <wp:effectExtent l="0" t="0" r="0" b="12065"/>
                <wp:wrapNone/>
                <wp:docPr id="21" name="组合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2850" cy="10351135"/>
                          <a:chOff x="0" y="0"/>
                          <a:chExt cx="11910" cy="16301"/>
                        </a:xfrm>
                      </wpg:grpSpPr>
                      <pic:pic xmlns:pic="http://schemas.openxmlformats.org/drawingml/2006/picture">
                        <pic:nvPicPr>
                          <pic:cNvPr id="19" name="图片 28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2210" y="0"/>
                            <a:ext cx="9700" cy="163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0" name="图片 29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31"/>
                            <a:ext cx="11900" cy="16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27" o:spid="_x0000_s1026" o:spt="203" style="position:absolute;left:0pt;margin-left:0.75pt;margin-top:0.75pt;height:815.05pt;width:595.5pt;mso-position-horizontal-relative:page;mso-position-vertical-relative:page;z-index:-251652096;mso-width-relative:page;mso-height-relative:page;" coordsize="11910,16301" o:gfxdata="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">
                <o:lock v:ext="edit" aspectratio="f"/>
                <v:shape id="图片 28" o:spid="_x0000_s1026" o:spt="75" type="#_x0000_t75" style="position:absolute;left:2210;top:0;height:16301;width:9700;" filled="f" o:preferrelative="t" stroked="f" coordsize="21600,21600" o:gfxdata="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kiSVK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2" o:title=""/>
                  <o:lock v:ext="edit" aspectratio="t"/>
                </v:shape>
                <v:shape id="图片 29" o:spid="_x0000_s1026" o:spt="75" type="#_x0000_t75" style="position:absolute;left:0;top:31;height:16270;width:11900;" filled="f" o:preferrelative="t" stroked="f" coordsize="21600,21600" o:gfxdata="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ytsJU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0" o:title=""/>
                  <o:lock v:ext="edit" aspectratio="t"/>
                </v:shape>
              </v:group>
            </w:pict>
          </mc:Fallback>
        </mc:AlternateContent>
      </w:r>
    </w:p>
    <w:p>
      <w:pPr>
        <w:pStyle w:val="9"/>
        <w:rPr>
          <w:rFonts w:ascii="黑体"/>
          <w:b/>
          <w:sz w:val="20"/>
        </w:rPr>
      </w:pPr>
      <w:bookmarkStart w:id="10" w:name="设计1"/>
      <w:bookmarkEnd w:id="10"/>
      <w:bookmarkStart w:id="11" w:name="设计1"/>
      <w:bookmarkEnd w:id="11"/>
      <w: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2204720</wp:posOffset>
                </wp:positionH>
                <wp:positionV relativeFrom="page">
                  <wp:posOffset>514985</wp:posOffset>
                </wp:positionV>
                <wp:extent cx="3086100" cy="114300"/>
                <wp:effectExtent l="0" t="0" r="0" b="0"/>
                <wp:wrapNone/>
                <wp:docPr id="17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8610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180" w:lineRule="exact"/>
                              <w:ind w:left="0" w:right="0" w:firstLine="0"/>
                              <w:jc w:val="lef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河北省第一届职业技能大赛电子技术项目（世赛选拔赛）样题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5" o:spid="_x0000_s1026" o:spt="202" type="#_x0000_t202" style="position:absolute;left:0pt;margin-left:173.6pt;margin-top:40.55pt;height:9pt;width:243pt;mso-position-horizontal-relative:page;mso-position-vertical-relative:page;z-index:-251654144;mso-width-relative:page;mso-height-relative:page;" filled="f" stroked="f" coordsize="21600,21600" o:gfxdata="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Bl/NQy2QAAAAkBAAAPAAAAAAAA&#10;AAEAIAAAACIAAABkcnMvZG93bnJldi54bWxQSwECFAAUAAAACACHTuJAQLUA8J8BAAAmAwAADgAA&#10;AAAAAAABACAAAAAoAQAAZHJzL2Uyb0RvYy54bWxQSwUGAAAAAAYABgBZAQAAO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180" w:lineRule="exact"/>
                        <w:ind w:left="0" w:right="0" w:firstLine="0"/>
                        <w:jc w:val="left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河北省第一届职业技能大赛电子技术项目（世赛选拔赛）样题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3743960</wp:posOffset>
                </wp:positionH>
                <wp:positionV relativeFrom="page">
                  <wp:posOffset>9808845</wp:posOffset>
                </wp:positionV>
                <wp:extent cx="69215" cy="141605"/>
                <wp:effectExtent l="0" t="0" r="0" b="0"/>
                <wp:wrapNone/>
                <wp:docPr id="18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215" cy="141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22" w:lineRule="exact"/>
                              <w:ind w:left="0" w:right="0" w:firstLine="0"/>
                              <w:jc w:val="left"/>
                              <w:rPr>
                                <w:rFonts w:ascii="Arial"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w w:val="97"/>
                                <w:sz w:val="20"/>
                              </w:rPr>
                              <w:t>2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6" o:spid="_x0000_s1026" o:spt="202" type="#_x0000_t202" style="position:absolute;left:0pt;margin-left:294.8pt;margin-top:772.35pt;height:11.15pt;width:5.45pt;mso-position-horizontal-relative:page;mso-position-vertical-relative:page;z-index:-251653120;mso-width-relative:page;mso-height-relative:page;" filled="f" stroked="f" coordsize="21600,21600" o:gfxdata="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JY6W6toAAAANAQAADwAAAAAA&#10;AAABACAAAAAiAAAAZHJzL2Rvd25yZXYueG1sUEsBAhQAFAAAAAgAh07iQMqN2BKfAQAAJAMAAA4A&#10;AAAAAAAAAQAgAAAAKQ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22" w:lineRule="exact"/>
                        <w:ind w:left="0" w:right="0" w:firstLine="0"/>
                        <w:jc w:val="left"/>
                        <w:rPr>
                          <w:rFonts w:ascii="Arial"/>
                          <w:sz w:val="20"/>
                        </w:rPr>
                      </w:pPr>
                      <w:r>
                        <w:rPr>
                          <w:rFonts w:ascii="Arial"/>
                          <w:w w:val="97"/>
                          <w:sz w:val="20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9"/>
        <w:rPr>
          <w:rFonts w:ascii="黑体"/>
          <w:b/>
          <w:sz w:val="20"/>
        </w:rPr>
      </w:pPr>
    </w:p>
    <w:p>
      <w:pPr>
        <w:pStyle w:val="9"/>
        <w:rPr>
          <w:rFonts w:ascii="黑体"/>
          <w:b/>
          <w:sz w:val="20"/>
        </w:rPr>
      </w:pPr>
    </w:p>
    <w:p>
      <w:pPr>
        <w:pStyle w:val="9"/>
        <w:rPr>
          <w:rFonts w:ascii="黑体"/>
          <w:b/>
          <w:sz w:val="20"/>
        </w:rPr>
      </w:pPr>
    </w:p>
    <w:p>
      <w:pPr>
        <w:pStyle w:val="9"/>
        <w:rPr>
          <w:rFonts w:ascii="黑体"/>
          <w:b/>
          <w:sz w:val="20"/>
        </w:rPr>
      </w:pPr>
    </w:p>
    <w:p>
      <w:pPr>
        <w:pStyle w:val="9"/>
        <w:rPr>
          <w:rFonts w:ascii="黑体"/>
          <w:b/>
          <w:sz w:val="20"/>
        </w:rPr>
      </w:pPr>
    </w:p>
    <w:p>
      <w:pPr>
        <w:pStyle w:val="9"/>
        <w:rPr>
          <w:rFonts w:ascii="黑体"/>
          <w:b/>
          <w:sz w:val="20"/>
        </w:rPr>
      </w:pPr>
    </w:p>
    <w:p>
      <w:pPr>
        <w:pStyle w:val="9"/>
        <w:rPr>
          <w:rFonts w:ascii="黑体"/>
          <w:b/>
          <w:sz w:val="20"/>
        </w:rPr>
      </w:pPr>
    </w:p>
    <w:p>
      <w:pPr>
        <w:pStyle w:val="9"/>
        <w:rPr>
          <w:rFonts w:ascii="黑体"/>
          <w:b/>
          <w:sz w:val="20"/>
        </w:rPr>
      </w:pPr>
    </w:p>
    <w:p>
      <w:pPr>
        <w:pStyle w:val="9"/>
        <w:rPr>
          <w:rFonts w:ascii="黑体"/>
          <w:b/>
          <w:sz w:val="20"/>
        </w:rPr>
      </w:pPr>
    </w:p>
    <w:p>
      <w:pPr>
        <w:pStyle w:val="9"/>
        <w:rPr>
          <w:rFonts w:ascii="黑体"/>
          <w:b/>
          <w:sz w:val="20"/>
        </w:rPr>
      </w:pPr>
    </w:p>
    <w:p>
      <w:pPr>
        <w:pStyle w:val="9"/>
        <w:rPr>
          <w:rFonts w:ascii="黑体"/>
          <w:b/>
          <w:sz w:val="20"/>
        </w:rPr>
      </w:pPr>
    </w:p>
    <w:p>
      <w:pPr>
        <w:pStyle w:val="9"/>
        <w:rPr>
          <w:rFonts w:ascii="黑体"/>
          <w:b/>
          <w:sz w:val="20"/>
        </w:rPr>
      </w:pPr>
    </w:p>
    <w:p>
      <w:pPr>
        <w:pStyle w:val="9"/>
        <w:spacing w:before="4"/>
        <w:rPr>
          <w:rFonts w:ascii="黑体"/>
          <w:b/>
          <w:sz w:val="16"/>
        </w:rPr>
      </w:pPr>
    </w:p>
    <w:p>
      <w:pPr>
        <w:spacing w:before="0" w:line="922" w:lineRule="exact"/>
        <w:ind w:left="1980" w:right="0" w:firstLine="0"/>
        <w:jc w:val="left"/>
        <w:rPr>
          <w:rFonts w:hint="eastAsia" w:ascii="黑体" w:eastAsia="黑体"/>
          <w:b/>
          <w:sz w:val="72"/>
        </w:rPr>
      </w:pPr>
      <w:bookmarkStart w:id="12" w:name="电子技术项目（世赛选拔）"/>
      <w:bookmarkEnd w:id="12"/>
      <w:r>
        <w:rPr>
          <w:rFonts w:hint="eastAsia" w:ascii="黑体" w:eastAsia="黑体"/>
          <w:b/>
          <w:color w:val="FFFFFF"/>
          <w:w w:val="95"/>
          <w:sz w:val="72"/>
        </w:rPr>
        <w:t>电子技术项目（世赛选拔）</w:t>
      </w:r>
    </w:p>
    <w:p>
      <w:pPr>
        <w:pStyle w:val="9"/>
        <w:rPr>
          <w:rFonts w:ascii="黑体"/>
          <w:b/>
          <w:sz w:val="72"/>
        </w:rPr>
      </w:pPr>
    </w:p>
    <w:p>
      <w:pPr>
        <w:pStyle w:val="9"/>
        <w:spacing w:before="3"/>
        <w:rPr>
          <w:rFonts w:ascii="黑体"/>
          <w:b/>
          <w:sz w:val="71"/>
        </w:rPr>
      </w:pPr>
    </w:p>
    <w:p>
      <w:pPr>
        <w:spacing w:before="0"/>
        <w:ind w:left="1898" w:right="0" w:firstLine="0"/>
        <w:jc w:val="left"/>
        <w:rPr>
          <w:b/>
          <w:sz w:val="52"/>
        </w:rPr>
      </w:pPr>
      <w:r>
        <w:rPr>
          <w:b/>
          <w:color w:val="92CDDC"/>
          <w:sz w:val="52"/>
        </w:rPr>
        <w:t>模块二电子产品组装与调试</w:t>
      </w:r>
    </w:p>
    <w:p>
      <w:pPr>
        <w:spacing w:after="0"/>
        <w:jc w:val="left"/>
        <w:rPr>
          <w:sz w:val="52"/>
        </w:rPr>
        <w:sectPr>
          <w:headerReference r:id="rId4" w:type="default"/>
          <w:pgSz w:w="11910" w:h="16840"/>
          <w:pgMar w:top="1600" w:right="180" w:bottom="280" w:left="780" w:header="0" w:footer="0" w:gutter="0"/>
          <w:cols w:space="720" w:num="1"/>
        </w:sectPr>
      </w:pPr>
    </w:p>
    <w:p>
      <w:pPr>
        <w:pStyle w:val="5"/>
        <w:ind w:left="211"/>
      </w:pPr>
      <w:bookmarkStart w:id="13" w:name="焊接与调试要求"/>
      <w:bookmarkEnd w:id="13"/>
      <w:r>
        <w:t>焊接与调试要求</w:t>
      </w:r>
    </w:p>
    <w:p>
      <w:pPr>
        <w:pStyle w:val="9"/>
        <w:spacing w:before="9"/>
        <w:rPr>
          <w:b/>
          <w:sz w:val="39"/>
        </w:rPr>
      </w:pPr>
    </w:p>
    <w:p>
      <w:pPr>
        <w:pStyle w:val="7"/>
        <w:numPr>
          <w:ilvl w:val="0"/>
          <w:numId w:val="5"/>
        </w:numPr>
        <w:tabs>
          <w:tab w:val="left" w:pos="1058"/>
          <w:tab w:val="left" w:pos="1059"/>
        </w:tabs>
        <w:spacing w:before="0" w:after="0" w:line="240" w:lineRule="auto"/>
        <w:ind w:left="1058" w:right="0" w:hanging="419"/>
        <w:jc w:val="left"/>
        <w:rPr>
          <w:rFonts w:ascii="Wingdings" w:hAnsi="Wingdings" w:eastAsia="Wingdings"/>
        </w:rPr>
      </w:pPr>
      <w:bookmarkStart w:id="14" w:name="请参照IPC-A-610E标准焊接组装线路板。"/>
      <w:bookmarkEnd w:id="14"/>
      <w:bookmarkStart w:id="15" w:name="请参照IPC-A-610E标准焊接组装线路板。"/>
      <w:bookmarkEnd w:id="15"/>
      <w:r>
        <w:t>请参照</w:t>
      </w:r>
      <w:r>
        <w:rPr>
          <w:rFonts w:ascii="Cambria" w:hAnsi="Cambria" w:eastAsia="Cambria"/>
        </w:rPr>
        <w:t>IPC-A-610E</w:t>
      </w:r>
      <w:r>
        <w:t>标准焊接组装线路板。</w:t>
      </w:r>
      <w:r>
        <w:rPr>
          <w:rFonts w:hint="eastAsia"/>
          <w:lang w:eastAsia="zh-CN"/>
        </w:rPr>
        <w:t>（主要参考资料见试题卷中图</w:t>
      </w:r>
      <w:r>
        <w:rPr>
          <w:rFonts w:hint="eastAsia"/>
          <w:lang w:val="en-US" w:eastAsia="zh-CN"/>
        </w:rPr>
        <w:t>1病房监护系统电路图、表1病房监护系统元件清单、图2 心率计部分电路原理图、表2 心率计电路元件清单</w:t>
      </w:r>
      <w:r>
        <w:rPr>
          <w:rFonts w:hint="eastAsia"/>
          <w:lang w:eastAsia="zh-CN"/>
        </w:rPr>
        <w:t>）</w:t>
      </w:r>
    </w:p>
    <w:p>
      <w:r>
        <w:rPr>
          <w:rFonts w:hint="eastAsia"/>
        </w:rPr>
        <w:drawing>
          <wp:inline distT="0" distB="0" distL="0" distR="0">
            <wp:extent cx="8782685" cy="4090670"/>
            <wp:effectExtent l="0" t="0" r="1841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782685" cy="4090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pStyle w:val="19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图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1 </w:t>
      </w:r>
      <w:r>
        <w:rPr>
          <w:rFonts w:hint="eastAsia" w:ascii="宋体" w:hAnsi="宋体" w:eastAsia="宋体" w:cs="宋体"/>
          <w:sz w:val="24"/>
          <w:szCs w:val="24"/>
        </w:rPr>
        <w:t>病房监护系统电路图</w:t>
      </w:r>
    </w:p>
    <w:p/>
    <w:p/>
    <w:p/>
    <w:p>
      <w:pPr>
        <w:pStyle w:val="19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1   </w:t>
      </w:r>
      <w:r>
        <w:rPr>
          <w:rFonts w:hint="eastAsia" w:ascii="宋体" w:hAnsi="宋体" w:eastAsia="宋体" w:cs="宋体"/>
          <w:sz w:val="24"/>
          <w:szCs w:val="24"/>
        </w:rPr>
        <w:t>病房监护系统元件清单</w:t>
      </w:r>
    </w:p>
    <w:tbl>
      <w:tblPr>
        <w:tblStyle w:val="13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49"/>
        <w:gridCol w:w="1439"/>
        <w:gridCol w:w="1481"/>
        <w:gridCol w:w="805"/>
        <w:gridCol w:w="277"/>
        <w:gridCol w:w="2325"/>
        <w:gridCol w:w="1682"/>
        <w:gridCol w:w="1788"/>
        <w:gridCol w:w="72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01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标号</w:t>
            </w:r>
          </w:p>
        </w:tc>
        <w:tc>
          <w:tcPr>
            <w:tcW w:w="1560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481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850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284" w:type="dxa"/>
            <w:vMerge w:val="restart"/>
            <w:vAlign w:val="center"/>
          </w:tcPr>
          <w:p>
            <w:pPr>
              <w:pStyle w:val="19"/>
              <w:widowControl w:val="0"/>
              <w:jc w:val="center"/>
            </w:pPr>
          </w:p>
        </w:tc>
        <w:tc>
          <w:tcPr>
            <w:tcW w:w="2518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标号</w:t>
            </w:r>
          </w:p>
        </w:tc>
        <w:tc>
          <w:tcPr>
            <w:tcW w:w="1832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832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763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数量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01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R1,R21,R22,R23,R24,R25, R16</w:t>
            </w:r>
          </w:p>
        </w:tc>
        <w:tc>
          <w:tcPr>
            <w:tcW w:w="1560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色环电阻</w:t>
            </w:r>
          </w:p>
        </w:tc>
        <w:tc>
          <w:tcPr>
            <w:tcW w:w="1481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1K</w:t>
            </w:r>
          </w:p>
        </w:tc>
        <w:tc>
          <w:tcPr>
            <w:tcW w:w="850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84" w:type="dxa"/>
            <w:vMerge w:val="continue"/>
            <w:vAlign w:val="center"/>
          </w:tcPr>
          <w:p>
            <w:pPr>
              <w:pStyle w:val="19"/>
              <w:widowControl w:val="0"/>
              <w:jc w:val="center"/>
            </w:pPr>
          </w:p>
        </w:tc>
        <w:tc>
          <w:tcPr>
            <w:tcW w:w="2518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J1 J3</w:t>
            </w:r>
          </w:p>
        </w:tc>
        <w:tc>
          <w:tcPr>
            <w:tcW w:w="1832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接线端子</w:t>
            </w:r>
          </w:p>
        </w:tc>
        <w:tc>
          <w:tcPr>
            <w:tcW w:w="1832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2P</w:t>
            </w:r>
          </w:p>
        </w:tc>
        <w:tc>
          <w:tcPr>
            <w:tcW w:w="763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701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R14,R17,R19,R15,R20,R18</w:t>
            </w:r>
          </w:p>
        </w:tc>
        <w:tc>
          <w:tcPr>
            <w:tcW w:w="1560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色环电阻</w:t>
            </w:r>
          </w:p>
        </w:tc>
        <w:tc>
          <w:tcPr>
            <w:tcW w:w="1481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10K</w:t>
            </w:r>
          </w:p>
        </w:tc>
        <w:tc>
          <w:tcPr>
            <w:tcW w:w="850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84" w:type="dxa"/>
            <w:vMerge w:val="continue"/>
            <w:vAlign w:val="center"/>
          </w:tcPr>
          <w:p>
            <w:pPr>
              <w:pStyle w:val="19"/>
              <w:widowControl w:val="0"/>
              <w:jc w:val="center"/>
            </w:pPr>
          </w:p>
        </w:tc>
        <w:tc>
          <w:tcPr>
            <w:tcW w:w="2518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DS1</w:t>
            </w:r>
          </w:p>
        </w:tc>
        <w:tc>
          <w:tcPr>
            <w:tcW w:w="1832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数码管</w:t>
            </w:r>
          </w:p>
        </w:tc>
        <w:tc>
          <w:tcPr>
            <w:tcW w:w="1832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4位0.56 共阳极</w:t>
            </w:r>
          </w:p>
        </w:tc>
        <w:tc>
          <w:tcPr>
            <w:tcW w:w="763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01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 xml:space="preserve">R2 </w:t>
            </w:r>
            <w:r>
              <w:t>–</w:t>
            </w:r>
            <w:r>
              <w:rPr>
                <w:rFonts w:hint="eastAsia"/>
              </w:rPr>
              <w:t xml:space="preserve"> R5</w:t>
            </w:r>
          </w:p>
        </w:tc>
        <w:tc>
          <w:tcPr>
            <w:tcW w:w="1560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色环电阻</w:t>
            </w:r>
          </w:p>
        </w:tc>
        <w:tc>
          <w:tcPr>
            <w:tcW w:w="1481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5.1K</w:t>
            </w:r>
          </w:p>
        </w:tc>
        <w:tc>
          <w:tcPr>
            <w:tcW w:w="850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84" w:type="dxa"/>
            <w:vMerge w:val="continue"/>
            <w:vAlign w:val="center"/>
          </w:tcPr>
          <w:p>
            <w:pPr>
              <w:pStyle w:val="19"/>
              <w:widowControl w:val="0"/>
              <w:jc w:val="center"/>
            </w:pPr>
          </w:p>
        </w:tc>
        <w:tc>
          <w:tcPr>
            <w:tcW w:w="2518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C4</w:t>
            </w:r>
          </w:p>
        </w:tc>
        <w:tc>
          <w:tcPr>
            <w:tcW w:w="1832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电解电容</w:t>
            </w:r>
          </w:p>
        </w:tc>
        <w:tc>
          <w:tcPr>
            <w:tcW w:w="1832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10uF</w:t>
            </w:r>
          </w:p>
        </w:tc>
        <w:tc>
          <w:tcPr>
            <w:tcW w:w="763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01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R6,R7,R8,R9,R10,R11,R12,R13</w:t>
            </w:r>
          </w:p>
        </w:tc>
        <w:tc>
          <w:tcPr>
            <w:tcW w:w="1560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色环电阻</w:t>
            </w:r>
          </w:p>
        </w:tc>
        <w:tc>
          <w:tcPr>
            <w:tcW w:w="1481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220</w:t>
            </w:r>
          </w:p>
        </w:tc>
        <w:tc>
          <w:tcPr>
            <w:tcW w:w="850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84" w:type="dxa"/>
            <w:vMerge w:val="continue"/>
            <w:vAlign w:val="center"/>
          </w:tcPr>
          <w:p>
            <w:pPr>
              <w:pStyle w:val="19"/>
              <w:widowControl w:val="0"/>
              <w:jc w:val="center"/>
            </w:pPr>
          </w:p>
        </w:tc>
        <w:tc>
          <w:tcPr>
            <w:tcW w:w="2518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Y1</w:t>
            </w:r>
          </w:p>
        </w:tc>
        <w:tc>
          <w:tcPr>
            <w:tcW w:w="1832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晶振</w:t>
            </w:r>
          </w:p>
        </w:tc>
        <w:tc>
          <w:tcPr>
            <w:tcW w:w="1832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11.0592MHz</w:t>
            </w:r>
          </w:p>
        </w:tc>
        <w:tc>
          <w:tcPr>
            <w:tcW w:w="763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01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 xml:space="preserve">LED LED1 LED2 LED3 </w:t>
            </w:r>
          </w:p>
        </w:tc>
        <w:tc>
          <w:tcPr>
            <w:tcW w:w="1560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发光二极管</w:t>
            </w:r>
          </w:p>
        </w:tc>
        <w:tc>
          <w:tcPr>
            <w:tcW w:w="1481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3MM红色</w:t>
            </w:r>
          </w:p>
        </w:tc>
        <w:tc>
          <w:tcPr>
            <w:tcW w:w="850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84" w:type="dxa"/>
            <w:vMerge w:val="continue"/>
            <w:vAlign w:val="center"/>
          </w:tcPr>
          <w:p>
            <w:pPr>
              <w:pStyle w:val="19"/>
              <w:widowControl w:val="0"/>
              <w:jc w:val="center"/>
            </w:pPr>
          </w:p>
        </w:tc>
        <w:tc>
          <w:tcPr>
            <w:tcW w:w="2518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C5 C6</w:t>
            </w:r>
          </w:p>
        </w:tc>
        <w:tc>
          <w:tcPr>
            <w:tcW w:w="1832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瓷片电容</w:t>
            </w:r>
          </w:p>
        </w:tc>
        <w:tc>
          <w:tcPr>
            <w:tcW w:w="1832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 xml:space="preserve">22pF </w:t>
            </w:r>
          </w:p>
        </w:tc>
        <w:tc>
          <w:tcPr>
            <w:tcW w:w="763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01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L1 L2</w:t>
            </w:r>
          </w:p>
        </w:tc>
        <w:tc>
          <w:tcPr>
            <w:tcW w:w="1560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发光二极管</w:t>
            </w:r>
          </w:p>
        </w:tc>
        <w:tc>
          <w:tcPr>
            <w:tcW w:w="1481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3MM绿色</w:t>
            </w:r>
          </w:p>
        </w:tc>
        <w:tc>
          <w:tcPr>
            <w:tcW w:w="850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84" w:type="dxa"/>
            <w:vMerge w:val="continue"/>
            <w:vAlign w:val="center"/>
          </w:tcPr>
          <w:p>
            <w:pPr>
              <w:pStyle w:val="19"/>
              <w:widowControl w:val="0"/>
              <w:jc w:val="center"/>
            </w:pPr>
          </w:p>
        </w:tc>
        <w:tc>
          <w:tcPr>
            <w:tcW w:w="2518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C3 C7 C8</w:t>
            </w:r>
          </w:p>
        </w:tc>
        <w:tc>
          <w:tcPr>
            <w:tcW w:w="1832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瓷片电容</w:t>
            </w:r>
          </w:p>
        </w:tc>
        <w:tc>
          <w:tcPr>
            <w:tcW w:w="1832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104</w:t>
            </w:r>
          </w:p>
        </w:tc>
        <w:tc>
          <w:tcPr>
            <w:tcW w:w="763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01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S1 S2</w:t>
            </w:r>
          </w:p>
        </w:tc>
        <w:tc>
          <w:tcPr>
            <w:tcW w:w="1560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轻触开关</w:t>
            </w:r>
          </w:p>
        </w:tc>
        <w:tc>
          <w:tcPr>
            <w:tcW w:w="1481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6*6*5</w:t>
            </w:r>
          </w:p>
        </w:tc>
        <w:tc>
          <w:tcPr>
            <w:tcW w:w="850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84" w:type="dxa"/>
            <w:vMerge w:val="continue"/>
            <w:vAlign w:val="center"/>
          </w:tcPr>
          <w:p>
            <w:pPr>
              <w:pStyle w:val="19"/>
              <w:widowControl w:val="0"/>
              <w:jc w:val="center"/>
            </w:pPr>
          </w:p>
        </w:tc>
        <w:tc>
          <w:tcPr>
            <w:tcW w:w="2518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C2</w:t>
            </w:r>
          </w:p>
        </w:tc>
        <w:tc>
          <w:tcPr>
            <w:tcW w:w="1832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电解电容</w:t>
            </w:r>
          </w:p>
        </w:tc>
        <w:tc>
          <w:tcPr>
            <w:tcW w:w="1832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100uF</w:t>
            </w:r>
          </w:p>
        </w:tc>
        <w:tc>
          <w:tcPr>
            <w:tcW w:w="763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01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Q1 Q2 Q3 Q4</w:t>
            </w:r>
          </w:p>
        </w:tc>
        <w:tc>
          <w:tcPr>
            <w:tcW w:w="1560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直插三极管</w:t>
            </w:r>
          </w:p>
        </w:tc>
        <w:tc>
          <w:tcPr>
            <w:tcW w:w="1481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8550</w:t>
            </w:r>
          </w:p>
        </w:tc>
        <w:tc>
          <w:tcPr>
            <w:tcW w:w="850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84" w:type="dxa"/>
            <w:vMerge w:val="continue"/>
            <w:vAlign w:val="center"/>
          </w:tcPr>
          <w:p>
            <w:pPr>
              <w:pStyle w:val="19"/>
              <w:widowControl w:val="0"/>
              <w:jc w:val="center"/>
            </w:pPr>
          </w:p>
        </w:tc>
        <w:tc>
          <w:tcPr>
            <w:tcW w:w="2518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C1</w:t>
            </w:r>
          </w:p>
        </w:tc>
        <w:tc>
          <w:tcPr>
            <w:tcW w:w="1832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电解电容</w:t>
            </w:r>
          </w:p>
        </w:tc>
        <w:tc>
          <w:tcPr>
            <w:tcW w:w="1832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220uF</w:t>
            </w:r>
          </w:p>
        </w:tc>
        <w:tc>
          <w:tcPr>
            <w:tcW w:w="763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01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IC3</w:t>
            </w:r>
          </w:p>
        </w:tc>
        <w:tc>
          <w:tcPr>
            <w:tcW w:w="1560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集成电路</w:t>
            </w:r>
          </w:p>
        </w:tc>
        <w:tc>
          <w:tcPr>
            <w:tcW w:w="1481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DS18B20</w:t>
            </w:r>
          </w:p>
        </w:tc>
        <w:tc>
          <w:tcPr>
            <w:tcW w:w="850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84" w:type="dxa"/>
            <w:vMerge w:val="continue"/>
            <w:vAlign w:val="center"/>
          </w:tcPr>
          <w:p>
            <w:pPr>
              <w:pStyle w:val="19"/>
              <w:widowControl w:val="0"/>
              <w:jc w:val="center"/>
            </w:pPr>
          </w:p>
        </w:tc>
        <w:tc>
          <w:tcPr>
            <w:tcW w:w="2518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LED5</w:t>
            </w:r>
          </w:p>
        </w:tc>
        <w:tc>
          <w:tcPr>
            <w:tcW w:w="1832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红外线发射管</w:t>
            </w:r>
          </w:p>
        </w:tc>
        <w:tc>
          <w:tcPr>
            <w:tcW w:w="1832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3MM</w:t>
            </w:r>
          </w:p>
        </w:tc>
        <w:tc>
          <w:tcPr>
            <w:tcW w:w="763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01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IC6</w:t>
            </w:r>
          </w:p>
        </w:tc>
        <w:tc>
          <w:tcPr>
            <w:tcW w:w="1560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集成电路</w:t>
            </w:r>
          </w:p>
        </w:tc>
        <w:tc>
          <w:tcPr>
            <w:tcW w:w="1481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LM393</w:t>
            </w:r>
          </w:p>
        </w:tc>
        <w:tc>
          <w:tcPr>
            <w:tcW w:w="850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84" w:type="dxa"/>
            <w:vMerge w:val="continue"/>
            <w:vAlign w:val="center"/>
          </w:tcPr>
          <w:p>
            <w:pPr>
              <w:pStyle w:val="19"/>
              <w:widowControl w:val="0"/>
              <w:jc w:val="center"/>
            </w:pPr>
          </w:p>
        </w:tc>
        <w:tc>
          <w:tcPr>
            <w:tcW w:w="2518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 xml:space="preserve">PH </w:t>
            </w:r>
          </w:p>
        </w:tc>
        <w:tc>
          <w:tcPr>
            <w:tcW w:w="1832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红外线接收管</w:t>
            </w:r>
          </w:p>
        </w:tc>
        <w:tc>
          <w:tcPr>
            <w:tcW w:w="1832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5MM</w:t>
            </w:r>
          </w:p>
        </w:tc>
        <w:tc>
          <w:tcPr>
            <w:tcW w:w="763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01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IC1</w:t>
            </w:r>
          </w:p>
        </w:tc>
        <w:tc>
          <w:tcPr>
            <w:tcW w:w="1560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集成电路</w:t>
            </w:r>
          </w:p>
        </w:tc>
        <w:tc>
          <w:tcPr>
            <w:tcW w:w="1481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LM7805</w:t>
            </w:r>
          </w:p>
        </w:tc>
        <w:tc>
          <w:tcPr>
            <w:tcW w:w="850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84" w:type="dxa"/>
            <w:vMerge w:val="continue"/>
            <w:vAlign w:val="center"/>
          </w:tcPr>
          <w:p>
            <w:pPr>
              <w:pStyle w:val="19"/>
              <w:widowControl w:val="0"/>
              <w:jc w:val="center"/>
            </w:pPr>
          </w:p>
        </w:tc>
        <w:tc>
          <w:tcPr>
            <w:tcW w:w="2518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IC5</w:t>
            </w:r>
          </w:p>
        </w:tc>
        <w:tc>
          <w:tcPr>
            <w:tcW w:w="1832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集成语音芯片</w:t>
            </w:r>
          </w:p>
        </w:tc>
        <w:tc>
          <w:tcPr>
            <w:tcW w:w="1832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SC8035</w:t>
            </w:r>
          </w:p>
        </w:tc>
        <w:tc>
          <w:tcPr>
            <w:tcW w:w="763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01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IC2</w:t>
            </w:r>
          </w:p>
        </w:tc>
        <w:tc>
          <w:tcPr>
            <w:tcW w:w="1560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单片机</w:t>
            </w:r>
          </w:p>
        </w:tc>
        <w:tc>
          <w:tcPr>
            <w:tcW w:w="1481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STC89C51RC</w:t>
            </w:r>
          </w:p>
        </w:tc>
        <w:tc>
          <w:tcPr>
            <w:tcW w:w="850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84" w:type="dxa"/>
            <w:vMerge w:val="continue"/>
            <w:vAlign w:val="center"/>
          </w:tcPr>
          <w:p>
            <w:pPr>
              <w:pStyle w:val="19"/>
              <w:widowControl w:val="0"/>
              <w:jc w:val="center"/>
            </w:pPr>
          </w:p>
        </w:tc>
        <w:tc>
          <w:tcPr>
            <w:tcW w:w="2518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IC4</w:t>
            </w:r>
          </w:p>
        </w:tc>
        <w:tc>
          <w:tcPr>
            <w:tcW w:w="1832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集成电路</w:t>
            </w:r>
          </w:p>
        </w:tc>
        <w:tc>
          <w:tcPr>
            <w:tcW w:w="1832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ULN2003</w:t>
            </w:r>
          </w:p>
        </w:tc>
        <w:tc>
          <w:tcPr>
            <w:tcW w:w="763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01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J2</w:t>
            </w:r>
          </w:p>
        </w:tc>
        <w:tc>
          <w:tcPr>
            <w:tcW w:w="1560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步进电路</w:t>
            </w:r>
          </w:p>
        </w:tc>
        <w:tc>
          <w:tcPr>
            <w:tcW w:w="1481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5V</w:t>
            </w:r>
          </w:p>
        </w:tc>
        <w:tc>
          <w:tcPr>
            <w:tcW w:w="850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84" w:type="dxa"/>
            <w:vMerge w:val="continue"/>
            <w:vAlign w:val="center"/>
          </w:tcPr>
          <w:p>
            <w:pPr>
              <w:pStyle w:val="19"/>
              <w:widowControl w:val="0"/>
              <w:jc w:val="center"/>
            </w:pPr>
          </w:p>
        </w:tc>
        <w:tc>
          <w:tcPr>
            <w:tcW w:w="2518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LS1</w:t>
            </w:r>
          </w:p>
        </w:tc>
        <w:tc>
          <w:tcPr>
            <w:tcW w:w="1832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 xml:space="preserve">喇叭 </w:t>
            </w:r>
          </w:p>
        </w:tc>
        <w:tc>
          <w:tcPr>
            <w:tcW w:w="1832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8Ω0.5W</w:t>
            </w:r>
          </w:p>
        </w:tc>
        <w:tc>
          <w:tcPr>
            <w:tcW w:w="763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01" w:type="dxa"/>
            <w:vAlign w:val="center"/>
          </w:tcPr>
          <w:p>
            <w:pPr>
              <w:pStyle w:val="19"/>
              <w:widowControl w:val="0"/>
              <w:jc w:val="center"/>
            </w:pPr>
          </w:p>
        </w:tc>
        <w:tc>
          <w:tcPr>
            <w:tcW w:w="1560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铜柱</w:t>
            </w:r>
          </w:p>
        </w:tc>
        <w:tc>
          <w:tcPr>
            <w:tcW w:w="1481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M3*20</w:t>
            </w:r>
          </w:p>
        </w:tc>
        <w:tc>
          <w:tcPr>
            <w:tcW w:w="850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84" w:type="dxa"/>
            <w:vMerge w:val="continue"/>
            <w:vAlign w:val="center"/>
          </w:tcPr>
          <w:p>
            <w:pPr>
              <w:pStyle w:val="19"/>
              <w:widowControl w:val="0"/>
              <w:jc w:val="center"/>
            </w:pPr>
          </w:p>
        </w:tc>
        <w:tc>
          <w:tcPr>
            <w:tcW w:w="2518" w:type="dxa"/>
            <w:vAlign w:val="center"/>
          </w:tcPr>
          <w:p>
            <w:pPr>
              <w:pStyle w:val="19"/>
              <w:widowControl w:val="0"/>
              <w:jc w:val="center"/>
            </w:pPr>
          </w:p>
        </w:tc>
        <w:tc>
          <w:tcPr>
            <w:tcW w:w="1832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螺丝</w:t>
            </w:r>
          </w:p>
        </w:tc>
        <w:tc>
          <w:tcPr>
            <w:tcW w:w="1832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M3*6</w:t>
            </w:r>
          </w:p>
        </w:tc>
        <w:tc>
          <w:tcPr>
            <w:tcW w:w="763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01" w:type="dxa"/>
            <w:vAlign w:val="center"/>
          </w:tcPr>
          <w:p>
            <w:pPr>
              <w:pStyle w:val="19"/>
              <w:widowControl w:val="0"/>
              <w:jc w:val="center"/>
            </w:pPr>
          </w:p>
        </w:tc>
        <w:tc>
          <w:tcPr>
            <w:tcW w:w="1560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螺母</w:t>
            </w:r>
          </w:p>
        </w:tc>
        <w:tc>
          <w:tcPr>
            <w:tcW w:w="1481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M3</w:t>
            </w:r>
          </w:p>
        </w:tc>
        <w:tc>
          <w:tcPr>
            <w:tcW w:w="850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84" w:type="dxa"/>
            <w:vMerge w:val="continue"/>
            <w:vAlign w:val="center"/>
          </w:tcPr>
          <w:p>
            <w:pPr>
              <w:pStyle w:val="19"/>
              <w:widowControl w:val="0"/>
              <w:jc w:val="center"/>
            </w:pPr>
          </w:p>
        </w:tc>
        <w:tc>
          <w:tcPr>
            <w:tcW w:w="2518" w:type="dxa"/>
            <w:vAlign w:val="center"/>
          </w:tcPr>
          <w:p>
            <w:pPr>
              <w:pStyle w:val="19"/>
              <w:widowControl w:val="0"/>
              <w:jc w:val="center"/>
            </w:pPr>
          </w:p>
        </w:tc>
        <w:tc>
          <w:tcPr>
            <w:tcW w:w="1832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螺丝</w:t>
            </w:r>
          </w:p>
        </w:tc>
        <w:tc>
          <w:tcPr>
            <w:tcW w:w="1832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M3*8</w:t>
            </w:r>
          </w:p>
        </w:tc>
        <w:tc>
          <w:tcPr>
            <w:tcW w:w="763" w:type="dxa"/>
            <w:vAlign w:val="center"/>
          </w:tcPr>
          <w:p>
            <w:pPr>
              <w:pStyle w:val="19"/>
              <w:widowControl w:val="0"/>
              <w:jc w:val="center"/>
            </w:pPr>
            <w:r>
              <w:rPr>
                <w:rFonts w:hint="eastAsia"/>
              </w:rPr>
              <w:t>3</w:t>
            </w:r>
          </w:p>
        </w:tc>
      </w:tr>
    </w:tbl>
    <w:p>
      <w:pPr>
        <w:pStyle w:val="19"/>
        <w:jc w:val="center"/>
      </w:pPr>
    </w:p>
    <w:p>
      <w:pPr>
        <w:pStyle w:val="19"/>
        <w:jc w:val="center"/>
      </w:pPr>
    </w:p>
    <w:p>
      <w:pPr>
        <w:pStyle w:val="19"/>
        <w:jc w:val="center"/>
      </w:pPr>
    </w:p>
    <w:p>
      <w:pPr>
        <w:pStyle w:val="19"/>
        <w:jc w:val="center"/>
      </w:pPr>
    </w:p>
    <w:p>
      <w:pPr>
        <w:pStyle w:val="19"/>
        <w:jc w:val="center"/>
      </w:pPr>
    </w:p>
    <w:p>
      <w:pPr>
        <w:pStyle w:val="19"/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2 </w:t>
      </w:r>
      <w:r>
        <w:rPr>
          <w:rFonts w:hint="eastAsia" w:ascii="宋体" w:hAnsi="宋体" w:eastAsia="宋体" w:cs="宋体"/>
          <w:sz w:val="24"/>
          <w:szCs w:val="24"/>
        </w:rPr>
        <w:t>心率计电路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元件清单</w:t>
      </w:r>
    </w:p>
    <w:p>
      <w:pPr>
        <w:pStyle w:val="19"/>
        <w:tabs>
          <w:tab w:val="left" w:pos="7350"/>
          <w:tab w:val="center" w:pos="8079"/>
        </w:tabs>
        <w:rPr>
          <w:rFonts w:hint="eastAsia" w:ascii="黑体" w:hAnsi="黑体" w:eastAsia="黑体"/>
          <w:sz w:val="28"/>
          <w:szCs w:val="28"/>
        </w:rPr>
      </w:pPr>
    </w:p>
    <w:tbl>
      <w:tblPr>
        <w:tblStyle w:val="13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39"/>
        <w:gridCol w:w="1694"/>
        <w:gridCol w:w="1391"/>
        <w:gridCol w:w="686"/>
        <w:gridCol w:w="227"/>
        <w:gridCol w:w="2156"/>
        <w:gridCol w:w="1711"/>
        <w:gridCol w:w="2032"/>
        <w:gridCol w:w="100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0" w:hRule="atLeast"/>
          <w:jc w:val="center"/>
        </w:trPr>
        <w:tc>
          <w:tcPr>
            <w:tcW w:w="1739" w:type="dxa"/>
            <w:vAlign w:val="center"/>
          </w:tcPr>
          <w:p>
            <w:pPr>
              <w:pStyle w:val="19"/>
              <w:widowControl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图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2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心率计电路原理图</w:t>
            </w:r>
          </w:p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标号</w:t>
            </w:r>
          </w:p>
        </w:tc>
        <w:tc>
          <w:tcPr>
            <w:tcW w:w="1694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名称</w:t>
            </w:r>
          </w:p>
        </w:tc>
        <w:tc>
          <w:tcPr>
            <w:tcW w:w="1391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规格</w:t>
            </w:r>
          </w:p>
        </w:tc>
        <w:tc>
          <w:tcPr>
            <w:tcW w:w="686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数量</w:t>
            </w:r>
          </w:p>
        </w:tc>
        <w:tc>
          <w:tcPr>
            <w:tcW w:w="227" w:type="dxa"/>
            <w:vMerge w:val="restart"/>
            <w:shd w:val="clear" w:color="auto" w:fill="7F7F7F" w:themeFill="background1" w:themeFillShade="80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1994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标号</w:t>
            </w:r>
          </w:p>
        </w:tc>
        <w:tc>
          <w:tcPr>
            <w:tcW w:w="1711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名称</w:t>
            </w:r>
          </w:p>
        </w:tc>
        <w:tc>
          <w:tcPr>
            <w:tcW w:w="2032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规格</w:t>
            </w:r>
          </w:p>
        </w:tc>
        <w:tc>
          <w:tcPr>
            <w:tcW w:w="1002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数量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0" w:hRule="atLeast"/>
          <w:jc w:val="center"/>
        </w:trPr>
        <w:tc>
          <w:tcPr>
            <w:tcW w:w="1739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R1、R4、R12</w:t>
            </w:r>
          </w:p>
        </w:tc>
        <w:tc>
          <w:tcPr>
            <w:tcW w:w="1694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0805贴片电阻</w:t>
            </w:r>
          </w:p>
        </w:tc>
        <w:tc>
          <w:tcPr>
            <w:tcW w:w="1391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1K</w:t>
            </w:r>
          </w:p>
        </w:tc>
        <w:tc>
          <w:tcPr>
            <w:tcW w:w="686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3</w:t>
            </w:r>
          </w:p>
        </w:tc>
        <w:tc>
          <w:tcPr>
            <w:tcW w:w="227" w:type="dxa"/>
            <w:vMerge w:val="continue"/>
            <w:shd w:val="clear" w:color="auto" w:fill="7F7F7F" w:themeFill="background1" w:themeFillShade="80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1994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C1、C3、C14</w:t>
            </w:r>
          </w:p>
        </w:tc>
        <w:tc>
          <w:tcPr>
            <w:tcW w:w="1711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直插电解电容</w:t>
            </w:r>
          </w:p>
        </w:tc>
        <w:tc>
          <w:tcPr>
            <w:tcW w:w="2032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100uF</w:t>
            </w:r>
          </w:p>
        </w:tc>
        <w:tc>
          <w:tcPr>
            <w:tcW w:w="1002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0" w:hRule="atLeast"/>
          <w:jc w:val="center"/>
        </w:trPr>
        <w:tc>
          <w:tcPr>
            <w:tcW w:w="1739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R8、R11</w:t>
            </w:r>
          </w:p>
        </w:tc>
        <w:tc>
          <w:tcPr>
            <w:tcW w:w="1694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0805贴片电阻</w:t>
            </w:r>
          </w:p>
        </w:tc>
        <w:tc>
          <w:tcPr>
            <w:tcW w:w="1391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2K</w:t>
            </w:r>
          </w:p>
        </w:tc>
        <w:tc>
          <w:tcPr>
            <w:tcW w:w="686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2</w:t>
            </w:r>
          </w:p>
        </w:tc>
        <w:tc>
          <w:tcPr>
            <w:tcW w:w="227" w:type="dxa"/>
            <w:vMerge w:val="continue"/>
            <w:shd w:val="clear" w:color="auto" w:fill="7F7F7F" w:themeFill="background1" w:themeFillShade="80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1994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C8、C9、C10</w:t>
            </w:r>
          </w:p>
        </w:tc>
        <w:tc>
          <w:tcPr>
            <w:tcW w:w="1711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直插电解电容</w:t>
            </w:r>
          </w:p>
        </w:tc>
        <w:tc>
          <w:tcPr>
            <w:tcW w:w="2032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10uF</w:t>
            </w:r>
          </w:p>
        </w:tc>
        <w:tc>
          <w:tcPr>
            <w:tcW w:w="1002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0" w:hRule="atLeast"/>
          <w:jc w:val="center"/>
        </w:trPr>
        <w:tc>
          <w:tcPr>
            <w:tcW w:w="1739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R6、R9、R16</w:t>
            </w:r>
          </w:p>
        </w:tc>
        <w:tc>
          <w:tcPr>
            <w:tcW w:w="1694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0805贴片电阻</w:t>
            </w:r>
          </w:p>
        </w:tc>
        <w:tc>
          <w:tcPr>
            <w:tcW w:w="1391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3K</w:t>
            </w:r>
          </w:p>
        </w:tc>
        <w:tc>
          <w:tcPr>
            <w:tcW w:w="686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3</w:t>
            </w:r>
          </w:p>
        </w:tc>
        <w:tc>
          <w:tcPr>
            <w:tcW w:w="227" w:type="dxa"/>
            <w:vMerge w:val="continue"/>
            <w:shd w:val="clear" w:color="auto" w:fill="7F7F7F" w:themeFill="background1" w:themeFillShade="80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1994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C5</w:t>
            </w:r>
          </w:p>
        </w:tc>
        <w:tc>
          <w:tcPr>
            <w:tcW w:w="1711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0805贴片电容</w:t>
            </w:r>
          </w:p>
        </w:tc>
        <w:tc>
          <w:tcPr>
            <w:tcW w:w="2032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102</w:t>
            </w:r>
          </w:p>
        </w:tc>
        <w:tc>
          <w:tcPr>
            <w:tcW w:w="1002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0" w:hRule="atLeast"/>
          <w:jc w:val="center"/>
        </w:trPr>
        <w:tc>
          <w:tcPr>
            <w:tcW w:w="1739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R3</w:t>
            </w:r>
          </w:p>
        </w:tc>
        <w:tc>
          <w:tcPr>
            <w:tcW w:w="1694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0805贴片电阻</w:t>
            </w:r>
          </w:p>
        </w:tc>
        <w:tc>
          <w:tcPr>
            <w:tcW w:w="1391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5.6K</w:t>
            </w:r>
          </w:p>
        </w:tc>
        <w:tc>
          <w:tcPr>
            <w:tcW w:w="686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</w:t>
            </w:r>
          </w:p>
        </w:tc>
        <w:tc>
          <w:tcPr>
            <w:tcW w:w="227" w:type="dxa"/>
            <w:vMerge w:val="continue"/>
            <w:shd w:val="clear" w:color="auto" w:fill="7F7F7F" w:themeFill="background1" w:themeFillShade="80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1994" w:type="dxa"/>
            <w:vMerge w:val="restart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C2,C4,C6,C7</w:t>
            </w:r>
          </w:p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C11,C12,C13,C17</w:t>
            </w:r>
          </w:p>
        </w:tc>
        <w:tc>
          <w:tcPr>
            <w:tcW w:w="1711" w:type="dxa"/>
            <w:vMerge w:val="restart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0805贴片电容</w:t>
            </w:r>
          </w:p>
        </w:tc>
        <w:tc>
          <w:tcPr>
            <w:tcW w:w="2032" w:type="dxa"/>
            <w:vMerge w:val="restart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104</w:t>
            </w:r>
          </w:p>
        </w:tc>
        <w:tc>
          <w:tcPr>
            <w:tcW w:w="1002" w:type="dxa"/>
            <w:vMerge w:val="restart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0" w:hRule="atLeast"/>
          <w:jc w:val="center"/>
        </w:trPr>
        <w:tc>
          <w:tcPr>
            <w:tcW w:w="1739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R15</w:t>
            </w:r>
          </w:p>
        </w:tc>
        <w:tc>
          <w:tcPr>
            <w:tcW w:w="1694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0805贴片电阻</w:t>
            </w:r>
          </w:p>
        </w:tc>
        <w:tc>
          <w:tcPr>
            <w:tcW w:w="1391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10K</w:t>
            </w:r>
          </w:p>
        </w:tc>
        <w:tc>
          <w:tcPr>
            <w:tcW w:w="686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</w:t>
            </w:r>
          </w:p>
        </w:tc>
        <w:tc>
          <w:tcPr>
            <w:tcW w:w="227" w:type="dxa"/>
            <w:vMerge w:val="continue"/>
            <w:shd w:val="clear" w:color="auto" w:fill="7F7F7F" w:themeFill="background1" w:themeFillShade="80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1994" w:type="dxa"/>
            <w:vMerge w:val="continue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1711" w:type="dxa"/>
            <w:vMerge w:val="continue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2032" w:type="dxa"/>
            <w:vMerge w:val="continue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1002" w:type="dxa"/>
            <w:vMerge w:val="continue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0" w:hRule="atLeast"/>
          <w:jc w:val="center"/>
        </w:trPr>
        <w:tc>
          <w:tcPr>
            <w:tcW w:w="1739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R17</w:t>
            </w:r>
          </w:p>
        </w:tc>
        <w:tc>
          <w:tcPr>
            <w:tcW w:w="1694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0805贴片电阻</w:t>
            </w:r>
          </w:p>
        </w:tc>
        <w:tc>
          <w:tcPr>
            <w:tcW w:w="1391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3.9K</w:t>
            </w:r>
          </w:p>
        </w:tc>
        <w:tc>
          <w:tcPr>
            <w:tcW w:w="686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</w:t>
            </w:r>
          </w:p>
        </w:tc>
        <w:tc>
          <w:tcPr>
            <w:tcW w:w="227" w:type="dxa"/>
            <w:vMerge w:val="continue"/>
            <w:shd w:val="clear" w:color="auto" w:fill="7F7F7F" w:themeFill="background1" w:themeFillShade="80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1994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C15、C16</w:t>
            </w:r>
          </w:p>
        </w:tc>
        <w:tc>
          <w:tcPr>
            <w:tcW w:w="1711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0805贴片电容</w:t>
            </w:r>
          </w:p>
        </w:tc>
        <w:tc>
          <w:tcPr>
            <w:tcW w:w="2032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474</w:t>
            </w:r>
          </w:p>
        </w:tc>
        <w:tc>
          <w:tcPr>
            <w:tcW w:w="1002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0" w:hRule="atLeast"/>
          <w:jc w:val="center"/>
        </w:trPr>
        <w:tc>
          <w:tcPr>
            <w:tcW w:w="1739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R18</w:t>
            </w:r>
          </w:p>
        </w:tc>
        <w:tc>
          <w:tcPr>
            <w:tcW w:w="1694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0805贴片电阻</w:t>
            </w:r>
          </w:p>
        </w:tc>
        <w:tc>
          <w:tcPr>
            <w:tcW w:w="1391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3.3K</w:t>
            </w:r>
          </w:p>
        </w:tc>
        <w:tc>
          <w:tcPr>
            <w:tcW w:w="686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</w:t>
            </w:r>
          </w:p>
        </w:tc>
        <w:tc>
          <w:tcPr>
            <w:tcW w:w="227" w:type="dxa"/>
            <w:vMerge w:val="continue"/>
            <w:shd w:val="clear" w:color="auto" w:fill="7F7F7F" w:themeFill="background1" w:themeFillShade="80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1994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J1</w:t>
            </w:r>
          </w:p>
        </w:tc>
        <w:tc>
          <w:tcPr>
            <w:tcW w:w="1711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接线端子</w:t>
            </w:r>
          </w:p>
        </w:tc>
        <w:tc>
          <w:tcPr>
            <w:tcW w:w="2032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2P</w:t>
            </w:r>
          </w:p>
        </w:tc>
        <w:tc>
          <w:tcPr>
            <w:tcW w:w="1002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1" w:hRule="atLeast"/>
          <w:jc w:val="center"/>
        </w:trPr>
        <w:tc>
          <w:tcPr>
            <w:tcW w:w="1739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 xml:space="preserve">R5 </w:t>
            </w:r>
          </w:p>
        </w:tc>
        <w:tc>
          <w:tcPr>
            <w:tcW w:w="1694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0805贴片电阻</w:t>
            </w:r>
          </w:p>
        </w:tc>
        <w:tc>
          <w:tcPr>
            <w:tcW w:w="1391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22K</w:t>
            </w:r>
          </w:p>
        </w:tc>
        <w:tc>
          <w:tcPr>
            <w:tcW w:w="686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</w:t>
            </w:r>
          </w:p>
        </w:tc>
        <w:tc>
          <w:tcPr>
            <w:tcW w:w="227" w:type="dxa"/>
            <w:vMerge w:val="continue"/>
            <w:shd w:val="clear" w:color="auto" w:fill="7F7F7F" w:themeFill="background1" w:themeFillShade="80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1994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LED1</w:t>
            </w:r>
          </w:p>
        </w:tc>
        <w:tc>
          <w:tcPr>
            <w:tcW w:w="1711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直插发光二极管</w:t>
            </w:r>
          </w:p>
        </w:tc>
        <w:tc>
          <w:tcPr>
            <w:tcW w:w="2032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3MM（黄发黄）</w:t>
            </w:r>
          </w:p>
        </w:tc>
        <w:tc>
          <w:tcPr>
            <w:tcW w:w="1002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1" w:hRule="atLeast"/>
          <w:jc w:val="center"/>
        </w:trPr>
        <w:tc>
          <w:tcPr>
            <w:tcW w:w="1739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R13、R14</w:t>
            </w:r>
          </w:p>
        </w:tc>
        <w:tc>
          <w:tcPr>
            <w:tcW w:w="1694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0805贴片电阻</w:t>
            </w:r>
          </w:p>
        </w:tc>
        <w:tc>
          <w:tcPr>
            <w:tcW w:w="1391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30K</w:t>
            </w:r>
          </w:p>
        </w:tc>
        <w:tc>
          <w:tcPr>
            <w:tcW w:w="686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2</w:t>
            </w:r>
          </w:p>
        </w:tc>
        <w:tc>
          <w:tcPr>
            <w:tcW w:w="227" w:type="dxa"/>
            <w:vMerge w:val="continue"/>
            <w:shd w:val="clear" w:color="auto" w:fill="7F7F7F" w:themeFill="background1" w:themeFillShade="80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1994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LED2</w:t>
            </w:r>
          </w:p>
        </w:tc>
        <w:tc>
          <w:tcPr>
            <w:tcW w:w="1711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直插发光二极管</w:t>
            </w:r>
          </w:p>
        </w:tc>
        <w:tc>
          <w:tcPr>
            <w:tcW w:w="2032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3MM（绿发绿）</w:t>
            </w:r>
          </w:p>
        </w:tc>
        <w:tc>
          <w:tcPr>
            <w:tcW w:w="1002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0" w:hRule="atLeast"/>
          <w:jc w:val="center"/>
        </w:trPr>
        <w:tc>
          <w:tcPr>
            <w:tcW w:w="1739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R2</w:t>
            </w:r>
          </w:p>
        </w:tc>
        <w:tc>
          <w:tcPr>
            <w:tcW w:w="1694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0805贴片电阻</w:t>
            </w:r>
          </w:p>
        </w:tc>
        <w:tc>
          <w:tcPr>
            <w:tcW w:w="1391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68K</w:t>
            </w:r>
          </w:p>
        </w:tc>
        <w:tc>
          <w:tcPr>
            <w:tcW w:w="686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</w:t>
            </w:r>
          </w:p>
        </w:tc>
        <w:tc>
          <w:tcPr>
            <w:tcW w:w="227" w:type="dxa"/>
            <w:vMerge w:val="continue"/>
            <w:shd w:val="clear" w:color="auto" w:fill="7F7F7F" w:themeFill="background1" w:themeFillShade="80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1994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VD1，VD2，VD3</w:t>
            </w:r>
          </w:p>
        </w:tc>
        <w:tc>
          <w:tcPr>
            <w:tcW w:w="1711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直插二极管</w:t>
            </w:r>
          </w:p>
        </w:tc>
        <w:tc>
          <w:tcPr>
            <w:tcW w:w="2032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1N4007</w:t>
            </w:r>
          </w:p>
        </w:tc>
        <w:tc>
          <w:tcPr>
            <w:tcW w:w="1002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0" w:hRule="atLeast"/>
          <w:jc w:val="center"/>
        </w:trPr>
        <w:tc>
          <w:tcPr>
            <w:tcW w:w="1739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R7</w:t>
            </w:r>
          </w:p>
        </w:tc>
        <w:tc>
          <w:tcPr>
            <w:tcW w:w="1694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0805贴片电阻</w:t>
            </w:r>
          </w:p>
        </w:tc>
        <w:tc>
          <w:tcPr>
            <w:tcW w:w="1391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100K</w:t>
            </w:r>
          </w:p>
        </w:tc>
        <w:tc>
          <w:tcPr>
            <w:tcW w:w="686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</w:t>
            </w:r>
          </w:p>
        </w:tc>
        <w:tc>
          <w:tcPr>
            <w:tcW w:w="227" w:type="dxa"/>
            <w:vMerge w:val="continue"/>
            <w:shd w:val="clear" w:color="auto" w:fill="7F7F7F" w:themeFill="background1" w:themeFillShade="80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1994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VD4</w:t>
            </w:r>
          </w:p>
        </w:tc>
        <w:tc>
          <w:tcPr>
            <w:tcW w:w="1711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直插二极管</w:t>
            </w:r>
          </w:p>
        </w:tc>
        <w:tc>
          <w:tcPr>
            <w:tcW w:w="2032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1N5819</w:t>
            </w:r>
          </w:p>
        </w:tc>
        <w:tc>
          <w:tcPr>
            <w:tcW w:w="1002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0" w:hRule="atLeast"/>
          <w:jc w:val="center"/>
        </w:trPr>
        <w:tc>
          <w:tcPr>
            <w:tcW w:w="1739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 xml:space="preserve">R10 </w:t>
            </w:r>
          </w:p>
        </w:tc>
        <w:tc>
          <w:tcPr>
            <w:tcW w:w="1694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0805贴片电阻</w:t>
            </w:r>
          </w:p>
        </w:tc>
        <w:tc>
          <w:tcPr>
            <w:tcW w:w="1391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 xml:space="preserve">200K </w:t>
            </w:r>
          </w:p>
        </w:tc>
        <w:tc>
          <w:tcPr>
            <w:tcW w:w="686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</w:t>
            </w:r>
          </w:p>
        </w:tc>
        <w:tc>
          <w:tcPr>
            <w:tcW w:w="227" w:type="dxa"/>
            <w:vMerge w:val="continue"/>
            <w:shd w:val="clear" w:color="auto" w:fill="7F7F7F" w:themeFill="background1" w:themeFillShade="80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1994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IC1</w:t>
            </w:r>
          </w:p>
        </w:tc>
        <w:tc>
          <w:tcPr>
            <w:tcW w:w="1711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集成电路</w:t>
            </w:r>
          </w:p>
        </w:tc>
        <w:tc>
          <w:tcPr>
            <w:tcW w:w="2032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LM7805</w:t>
            </w:r>
          </w:p>
        </w:tc>
        <w:tc>
          <w:tcPr>
            <w:tcW w:w="1002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0" w:hRule="atLeast"/>
          <w:jc w:val="center"/>
        </w:trPr>
        <w:tc>
          <w:tcPr>
            <w:tcW w:w="1739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694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1391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227" w:type="dxa"/>
            <w:vMerge w:val="continue"/>
            <w:shd w:val="clear" w:color="auto" w:fill="7F7F7F" w:themeFill="background1" w:themeFillShade="80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1994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IC2</w:t>
            </w:r>
          </w:p>
        </w:tc>
        <w:tc>
          <w:tcPr>
            <w:tcW w:w="1711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集成电路</w:t>
            </w:r>
          </w:p>
        </w:tc>
        <w:tc>
          <w:tcPr>
            <w:tcW w:w="2032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 xml:space="preserve">CD4049 </w:t>
            </w:r>
          </w:p>
        </w:tc>
        <w:tc>
          <w:tcPr>
            <w:tcW w:w="1002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0" w:hRule="atLeast"/>
          <w:jc w:val="center"/>
        </w:trPr>
        <w:tc>
          <w:tcPr>
            <w:tcW w:w="1739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1694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1391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227" w:type="dxa"/>
            <w:vMerge w:val="continue"/>
            <w:shd w:val="clear" w:color="auto" w:fill="7F7F7F" w:themeFill="background1" w:themeFillShade="80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1994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IC3</w:t>
            </w:r>
          </w:p>
        </w:tc>
        <w:tc>
          <w:tcPr>
            <w:tcW w:w="1711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红外线传感器</w:t>
            </w:r>
          </w:p>
        </w:tc>
        <w:tc>
          <w:tcPr>
            <w:tcW w:w="2032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TCRT5000</w:t>
            </w:r>
          </w:p>
        </w:tc>
        <w:tc>
          <w:tcPr>
            <w:tcW w:w="1002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0" w:hRule="atLeast"/>
          <w:jc w:val="center"/>
        </w:trPr>
        <w:tc>
          <w:tcPr>
            <w:tcW w:w="1739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1694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1391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227" w:type="dxa"/>
            <w:vMerge w:val="continue"/>
            <w:shd w:val="clear" w:color="auto" w:fill="7F7F7F" w:themeFill="background1" w:themeFillShade="80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1994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IC4,IC5,IC6</w:t>
            </w:r>
          </w:p>
        </w:tc>
        <w:tc>
          <w:tcPr>
            <w:tcW w:w="1711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集成电路</w:t>
            </w:r>
          </w:p>
        </w:tc>
        <w:tc>
          <w:tcPr>
            <w:tcW w:w="2032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uA741(贴片)</w:t>
            </w:r>
          </w:p>
        </w:tc>
        <w:tc>
          <w:tcPr>
            <w:tcW w:w="1002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0" w:hRule="atLeast"/>
          <w:jc w:val="center"/>
        </w:trPr>
        <w:tc>
          <w:tcPr>
            <w:tcW w:w="1739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1694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1391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227" w:type="dxa"/>
            <w:vMerge w:val="continue"/>
            <w:shd w:val="clear" w:color="auto" w:fill="7F7F7F" w:themeFill="background1" w:themeFillShade="80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1994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1711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散热片</w:t>
            </w:r>
          </w:p>
        </w:tc>
        <w:tc>
          <w:tcPr>
            <w:tcW w:w="2032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20*15*10mm</w:t>
            </w:r>
          </w:p>
        </w:tc>
        <w:tc>
          <w:tcPr>
            <w:tcW w:w="1002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0" w:hRule="atLeast"/>
          <w:jc w:val="center"/>
        </w:trPr>
        <w:tc>
          <w:tcPr>
            <w:tcW w:w="1739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1694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1391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227" w:type="dxa"/>
            <w:vMerge w:val="continue"/>
            <w:shd w:val="clear" w:color="auto" w:fill="7F7F7F" w:themeFill="background1" w:themeFillShade="80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1994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1711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螺丝</w:t>
            </w:r>
          </w:p>
        </w:tc>
        <w:tc>
          <w:tcPr>
            <w:tcW w:w="2032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M3*6</w:t>
            </w:r>
          </w:p>
        </w:tc>
        <w:tc>
          <w:tcPr>
            <w:tcW w:w="1002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0" w:hRule="atLeast"/>
          <w:jc w:val="center"/>
        </w:trPr>
        <w:tc>
          <w:tcPr>
            <w:tcW w:w="1739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1694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1391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227" w:type="dxa"/>
            <w:vMerge w:val="continue"/>
            <w:shd w:val="clear" w:color="auto" w:fill="7F7F7F" w:themeFill="background1" w:themeFillShade="80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1994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1711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IC座</w:t>
            </w:r>
          </w:p>
        </w:tc>
        <w:tc>
          <w:tcPr>
            <w:tcW w:w="2032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16P</w:t>
            </w:r>
          </w:p>
        </w:tc>
        <w:tc>
          <w:tcPr>
            <w:tcW w:w="1002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6" w:hRule="atLeast"/>
          <w:jc w:val="center"/>
        </w:trPr>
        <w:tc>
          <w:tcPr>
            <w:tcW w:w="1739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1694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1391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686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227" w:type="dxa"/>
            <w:vMerge w:val="continue"/>
            <w:shd w:val="clear" w:color="auto" w:fill="7F7F7F" w:themeFill="background1" w:themeFillShade="80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1994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1711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PCB</w:t>
            </w:r>
          </w:p>
        </w:tc>
        <w:tc>
          <w:tcPr>
            <w:tcW w:w="2032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80*48mm</w:t>
            </w:r>
          </w:p>
        </w:tc>
        <w:tc>
          <w:tcPr>
            <w:tcW w:w="1002" w:type="dxa"/>
            <w:vAlign w:val="center"/>
          </w:tcPr>
          <w:p>
            <w:pPr>
              <w:pStyle w:val="19"/>
              <w:widowControl w:val="0"/>
              <w:tabs>
                <w:tab w:val="left" w:pos="7350"/>
                <w:tab w:val="center" w:pos="8079"/>
              </w:tabs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</w:t>
            </w:r>
          </w:p>
        </w:tc>
      </w:tr>
    </w:tbl>
    <w:p>
      <w:pPr>
        <w:pStyle w:val="17"/>
        <w:numPr>
          <w:ilvl w:val="0"/>
          <w:numId w:val="0"/>
        </w:numPr>
        <w:tabs>
          <w:tab w:val="left" w:pos="1058"/>
          <w:tab w:val="left" w:pos="1059"/>
        </w:tabs>
        <w:spacing w:before="0" w:after="0" w:line="240" w:lineRule="auto"/>
        <w:ind w:left="639" w:leftChars="0" w:right="0" w:rightChars="0"/>
        <w:jc w:val="left"/>
        <w:rPr>
          <w:rFonts w:ascii="Wingdings" w:hAnsi="Wingdings" w:eastAsia="Wingdings"/>
          <w:b/>
          <w:color w:val="FF0000"/>
          <w:sz w:val="28"/>
        </w:rPr>
      </w:pPr>
    </w:p>
    <w:p>
      <w:pPr>
        <w:pStyle w:val="17"/>
        <w:numPr>
          <w:ilvl w:val="0"/>
          <w:numId w:val="0"/>
        </w:numPr>
        <w:tabs>
          <w:tab w:val="left" w:pos="1058"/>
          <w:tab w:val="left" w:pos="1059"/>
        </w:tabs>
        <w:spacing w:before="0" w:after="0" w:line="240" w:lineRule="auto"/>
        <w:ind w:right="0" w:rightChars="0"/>
        <w:jc w:val="left"/>
        <w:rPr>
          <w:rFonts w:ascii="Wingdings" w:hAnsi="Wingdings" w:eastAsia="Wingdings"/>
          <w:b/>
          <w:color w:val="FF0000"/>
          <w:sz w:val="28"/>
        </w:rPr>
      </w:pPr>
    </w:p>
    <w:p>
      <w:pPr>
        <w:pStyle w:val="17"/>
        <w:numPr>
          <w:ilvl w:val="0"/>
          <w:numId w:val="0"/>
        </w:numPr>
        <w:tabs>
          <w:tab w:val="left" w:pos="1058"/>
          <w:tab w:val="left" w:pos="1059"/>
        </w:tabs>
        <w:spacing w:before="0" w:after="0" w:line="240" w:lineRule="auto"/>
        <w:ind w:right="0" w:rightChars="0"/>
        <w:jc w:val="left"/>
        <w:rPr>
          <w:rFonts w:ascii="Wingdings" w:hAnsi="Wingdings" w:eastAsia="Wingdings"/>
          <w:b/>
          <w:color w:val="FF0000"/>
          <w:sz w:val="28"/>
        </w:rPr>
      </w:pPr>
    </w:p>
    <w:p>
      <w:pPr>
        <w:pStyle w:val="17"/>
        <w:numPr>
          <w:ilvl w:val="0"/>
          <w:numId w:val="0"/>
        </w:numPr>
        <w:tabs>
          <w:tab w:val="left" w:pos="1058"/>
          <w:tab w:val="left" w:pos="1059"/>
        </w:tabs>
        <w:spacing w:before="0" w:after="0" w:line="240" w:lineRule="auto"/>
        <w:ind w:right="0" w:rightChars="0"/>
        <w:jc w:val="left"/>
        <w:rPr>
          <w:rFonts w:ascii="Wingdings" w:hAnsi="Wingdings" w:eastAsia="Wingdings"/>
          <w:b/>
          <w:color w:val="FF0000"/>
          <w:sz w:val="28"/>
        </w:rPr>
      </w:pPr>
    </w:p>
    <w:p>
      <w:pPr>
        <w:pStyle w:val="17"/>
        <w:numPr>
          <w:ilvl w:val="0"/>
          <w:numId w:val="0"/>
        </w:numPr>
        <w:tabs>
          <w:tab w:val="left" w:pos="1058"/>
          <w:tab w:val="left" w:pos="1059"/>
        </w:tabs>
        <w:spacing w:before="0" w:after="0" w:line="240" w:lineRule="auto"/>
        <w:ind w:right="0" w:rightChars="0"/>
        <w:jc w:val="left"/>
        <w:rPr>
          <w:rFonts w:ascii="Wingdings" w:hAnsi="Wingdings" w:eastAsia="Wingdings"/>
          <w:b/>
          <w:color w:val="FF0000"/>
          <w:sz w:val="28"/>
        </w:rPr>
      </w:pPr>
    </w:p>
    <w:p>
      <w:pPr>
        <w:pStyle w:val="17"/>
        <w:numPr>
          <w:ilvl w:val="0"/>
          <w:numId w:val="0"/>
        </w:numPr>
        <w:tabs>
          <w:tab w:val="left" w:pos="1058"/>
          <w:tab w:val="left" w:pos="1059"/>
        </w:tabs>
        <w:spacing w:before="0" w:after="0" w:line="240" w:lineRule="auto"/>
        <w:ind w:right="0" w:rightChars="0"/>
        <w:jc w:val="left"/>
        <w:rPr>
          <w:rFonts w:ascii="Wingdings" w:hAnsi="Wingdings" w:eastAsia="Wingdings"/>
          <w:b/>
          <w:color w:val="FF0000"/>
          <w:sz w:val="28"/>
        </w:rPr>
      </w:pPr>
    </w:p>
    <w:p>
      <w:pPr>
        <w:pStyle w:val="17"/>
        <w:numPr>
          <w:ilvl w:val="0"/>
          <w:numId w:val="0"/>
        </w:numPr>
        <w:tabs>
          <w:tab w:val="left" w:pos="1058"/>
          <w:tab w:val="left" w:pos="1059"/>
        </w:tabs>
        <w:spacing w:before="0" w:after="0" w:line="240" w:lineRule="auto"/>
        <w:ind w:right="0" w:rightChars="0"/>
        <w:jc w:val="left"/>
        <w:rPr>
          <w:rFonts w:ascii="Wingdings" w:hAnsi="Wingdings" w:eastAsia="Wingdings"/>
          <w:b/>
          <w:color w:val="FF0000"/>
          <w:sz w:val="28"/>
        </w:rPr>
      </w:pPr>
    </w:p>
    <w:p>
      <w:pPr>
        <w:pStyle w:val="17"/>
        <w:numPr>
          <w:ilvl w:val="0"/>
          <w:numId w:val="0"/>
        </w:numPr>
        <w:tabs>
          <w:tab w:val="left" w:pos="1059"/>
        </w:tabs>
        <w:spacing w:before="0" w:after="0" w:line="240" w:lineRule="auto"/>
        <w:ind w:right="0" w:rightChars="0"/>
        <w:jc w:val="right"/>
        <w:rPr>
          <w:rFonts w:ascii="Wingdings" w:hAnsi="Wingdings" w:eastAsia="Wingdings"/>
          <w:b/>
          <w:color w:val="FF0000"/>
          <w:sz w:val="28"/>
        </w:rPr>
        <w:sectPr>
          <w:headerReference r:id="rId5" w:type="default"/>
          <w:pgSz w:w="16838" w:h="11906" w:orient="landscape"/>
          <w:pgMar w:top="1803" w:right="1440" w:bottom="1803" w:left="1440" w:header="794" w:footer="0" w:gutter="0"/>
          <w:cols w:space="720" w:num="1"/>
          <w:docGrid w:type="lines" w:linePitch="332" w:charSpace="0"/>
        </w:sectPr>
      </w:pPr>
    </w:p>
    <w:p>
      <w:pPr>
        <w:pStyle w:val="17"/>
        <w:numPr>
          <w:ilvl w:val="0"/>
          <w:numId w:val="0"/>
        </w:numPr>
        <w:tabs>
          <w:tab w:val="left" w:pos="1059"/>
        </w:tabs>
        <w:spacing w:before="0" w:after="0" w:line="240" w:lineRule="auto"/>
        <w:ind w:right="0" w:rightChars="0"/>
        <w:jc w:val="right"/>
        <w:rPr>
          <w:rFonts w:ascii="Wingdings" w:hAnsi="Wingdings" w:eastAsia="Wingdings"/>
          <w:b/>
          <w:color w:val="FF0000"/>
          <w:sz w:val="28"/>
        </w:rPr>
      </w:pPr>
    </w:p>
    <w:p>
      <w:pPr>
        <w:pStyle w:val="17"/>
        <w:numPr>
          <w:ilvl w:val="0"/>
          <w:numId w:val="5"/>
        </w:numPr>
        <w:tabs>
          <w:tab w:val="left" w:pos="1058"/>
          <w:tab w:val="left" w:pos="1059"/>
        </w:tabs>
        <w:spacing w:before="0" w:after="0" w:line="240" w:lineRule="auto"/>
        <w:ind w:left="1058" w:right="0" w:hanging="419"/>
        <w:jc w:val="left"/>
        <w:rPr>
          <w:rFonts w:ascii="Wingdings" w:hAnsi="Wingdings" w:eastAsia="Wingdings"/>
          <w:b/>
          <w:color w:val="FF0000"/>
          <w:sz w:val="28"/>
        </w:rPr>
      </w:pPr>
      <w:r>
        <w:rPr>
          <w:rFonts w:hint="eastAsia" w:ascii="黑体" w:hAnsi="黑体" w:eastAsia="黑体"/>
          <w:b/>
          <w:sz w:val="28"/>
        </w:rPr>
        <w:t>调试要求</w:t>
      </w:r>
    </w:p>
    <w:p>
      <w:pPr>
        <w:pStyle w:val="17"/>
        <w:numPr>
          <w:ilvl w:val="0"/>
          <w:numId w:val="6"/>
        </w:numPr>
        <w:tabs>
          <w:tab w:val="left" w:pos="1111"/>
          <w:tab w:val="left" w:pos="1112"/>
        </w:tabs>
        <w:spacing w:before="0" w:after="0" w:line="240" w:lineRule="auto"/>
        <w:ind w:left="1111" w:right="0" w:hanging="421"/>
        <w:jc w:val="left"/>
        <w:rPr>
          <w:sz w:val="24"/>
        </w:rPr>
      </w:pPr>
      <w:r>
        <w:rPr>
          <w:sz w:val="24"/>
        </w:rPr>
        <w:t>调试步骤如下：</w:t>
      </w:r>
    </w:p>
    <w:p>
      <w:pPr>
        <w:pStyle w:val="17"/>
        <w:numPr>
          <w:ilvl w:val="0"/>
          <w:numId w:val="0"/>
        </w:numPr>
        <w:tabs>
          <w:tab w:val="left" w:pos="1111"/>
          <w:tab w:val="left" w:pos="1112"/>
        </w:tabs>
        <w:spacing w:before="0" w:after="0" w:line="240" w:lineRule="auto"/>
        <w:ind w:left="690" w:leftChars="0" w:right="0" w:rightChars="0"/>
        <w:jc w:val="left"/>
        <w:rPr>
          <w:rFonts w:hint="default" w:eastAsia="宋体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1.心率计</w:t>
      </w:r>
    </w:p>
    <w:p>
      <w:pPr>
        <w:ind w:firstLine="720" w:firstLineChars="300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Ansi="宋体"/>
          <w:sz w:val="24"/>
          <w:szCs w:val="24"/>
        </w:rPr>
        <w:t>如图所示，把手指放在</w:t>
      </w:r>
      <w:r>
        <w:rPr>
          <w:rFonts w:hint="eastAsia" w:hAnsi="宋体"/>
          <w:sz w:val="24"/>
          <w:szCs w:val="24"/>
        </w:rPr>
        <w:t>IC</w:t>
      </w:r>
      <w:r>
        <w:rPr>
          <w:rFonts w:hint="eastAsia" w:hAnsi="宋体"/>
          <w:sz w:val="24"/>
          <w:szCs w:val="24"/>
          <w:vertAlign w:val="subscript"/>
        </w:rPr>
        <w:t>3</w:t>
      </w:r>
      <w:r>
        <w:rPr>
          <w:rFonts w:hint="eastAsia" w:hAnsi="宋体"/>
          <w:sz w:val="24"/>
          <w:szCs w:val="24"/>
        </w:rPr>
        <w:t>反射式光电传感器</w:t>
      </w:r>
      <w:r>
        <w:rPr>
          <w:rFonts w:hAnsi="宋体"/>
          <w:sz w:val="24"/>
          <w:szCs w:val="24"/>
        </w:rPr>
        <w:t>上，用示波器测量</w:t>
      </w:r>
      <w:r>
        <w:rPr>
          <w:sz w:val="24"/>
          <w:szCs w:val="24"/>
        </w:rPr>
        <w:t>TP</w:t>
      </w:r>
      <w:r>
        <w:rPr>
          <w:rFonts w:hint="eastAsia"/>
          <w:sz w:val="24"/>
          <w:szCs w:val="24"/>
          <w:vertAlign w:val="subscript"/>
        </w:rPr>
        <w:t>6</w:t>
      </w:r>
      <w:r>
        <w:rPr>
          <w:rFonts w:hint="eastAsia" w:hAnsi="宋体"/>
          <w:sz w:val="24"/>
          <w:szCs w:val="24"/>
        </w:rPr>
        <w:t>、</w:t>
      </w:r>
      <w:r>
        <w:rPr>
          <w:sz w:val="24"/>
          <w:szCs w:val="24"/>
        </w:rPr>
        <w:t>TP</w:t>
      </w:r>
      <w:r>
        <w:rPr>
          <w:rFonts w:hint="eastAsia"/>
          <w:sz w:val="24"/>
          <w:szCs w:val="24"/>
          <w:vertAlign w:val="subscript"/>
        </w:rPr>
        <w:t>7</w:t>
      </w:r>
      <w:r>
        <w:rPr>
          <w:rFonts w:hint="eastAsia" w:hAnsi="宋体"/>
          <w:sz w:val="24"/>
          <w:szCs w:val="24"/>
        </w:rPr>
        <w:t>、</w:t>
      </w:r>
      <w:r>
        <w:rPr>
          <w:sz w:val="24"/>
          <w:szCs w:val="24"/>
        </w:rPr>
        <w:t>TP</w:t>
      </w:r>
      <w:r>
        <w:rPr>
          <w:sz w:val="24"/>
          <w:szCs w:val="24"/>
          <w:vertAlign w:val="subscript"/>
        </w:rPr>
        <w:t>11</w:t>
      </w:r>
      <w:r>
        <w:rPr>
          <w:rFonts w:hAnsi="宋体"/>
          <w:sz w:val="24"/>
          <w:szCs w:val="24"/>
        </w:rPr>
        <w:t>的波形，</w:t>
      </w:r>
      <w:r>
        <w:rPr>
          <w:rFonts w:hint="eastAsia" w:hAnsi="宋体"/>
          <w:sz w:val="24"/>
          <w:szCs w:val="24"/>
        </w:rPr>
        <w:t>分别以“工位号—</w:t>
      </w:r>
      <w:r>
        <w:rPr>
          <w:sz w:val="24"/>
          <w:szCs w:val="24"/>
        </w:rPr>
        <w:t>TP</w:t>
      </w:r>
      <w:r>
        <w:rPr>
          <w:rFonts w:hint="eastAsia"/>
          <w:sz w:val="24"/>
          <w:szCs w:val="24"/>
          <w:vertAlign w:val="subscript"/>
        </w:rPr>
        <w:t>6</w:t>
      </w:r>
      <w:r>
        <w:rPr>
          <w:rFonts w:hint="eastAsia" w:hAnsi="宋体"/>
          <w:sz w:val="24"/>
          <w:szCs w:val="24"/>
        </w:rPr>
        <w:t>、工位号—</w:t>
      </w:r>
      <w:r>
        <w:rPr>
          <w:sz w:val="24"/>
          <w:szCs w:val="24"/>
        </w:rPr>
        <w:t>TP</w:t>
      </w:r>
      <w:r>
        <w:rPr>
          <w:rFonts w:hint="eastAsia"/>
          <w:sz w:val="24"/>
          <w:szCs w:val="24"/>
          <w:vertAlign w:val="subscript"/>
        </w:rPr>
        <w:t>7</w:t>
      </w:r>
      <w:r>
        <w:rPr>
          <w:rFonts w:hint="eastAsia" w:hAnsi="宋体"/>
          <w:sz w:val="24"/>
          <w:szCs w:val="24"/>
        </w:rPr>
        <w:t>、工位号—</w:t>
      </w:r>
      <w:r>
        <w:rPr>
          <w:sz w:val="24"/>
          <w:szCs w:val="24"/>
        </w:rPr>
        <w:t>TP</w:t>
      </w:r>
      <w:r>
        <w:rPr>
          <w:sz w:val="24"/>
          <w:szCs w:val="24"/>
          <w:vertAlign w:val="subscript"/>
        </w:rPr>
        <w:t>11</w:t>
      </w:r>
      <w:r>
        <w:rPr>
          <w:rFonts w:hint="eastAsia" w:hAnsi="宋体"/>
          <w:sz w:val="24"/>
          <w:szCs w:val="24"/>
        </w:rPr>
        <w:t>”命名测试波形，</w:t>
      </w:r>
      <w:r>
        <w:rPr>
          <w:rFonts w:hint="eastAsia"/>
          <w:sz w:val="24"/>
          <w:szCs w:val="24"/>
          <w:lang w:eastAsia="zh-CN"/>
        </w:rPr>
        <w:t>将波形绘制在答题卡（附件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009775" cy="1885950"/>
            <wp:effectExtent l="0" t="0" r="9525" b="0"/>
            <wp:docPr id="1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grayscl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1838325" cy="1733550"/>
            <wp:effectExtent l="0" t="0" r="9525" b="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grayscl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sz w:val="28"/>
          <w:szCs w:val="28"/>
        </w:rPr>
      </w:pPr>
      <w:r>
        <w:rPr>
          <w:rFonts w:hAnsi="宋体"/>
          <w:sz w:val="28"/>
          <w:szCs w:val="28"/>
        </w:rPr>
        <w:t>图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sz w:val="28"/>
          <w:szCs w:val="28"/>
        </w:rPr>
        <w:t xml:space="preserve">   </w:t>
      </w:r>
      <w:r>
        <w:rPr>
          <w:rFonts w:hAnsi="宋体"/>
          <w:sz w:val="28"/>
          <w:szCs w:val="28"/>
        </w:rPr>
        <w:t>测量方法</w:t>
      </w:r>
    </w:p>
    <w:p>
      <w:pPr>
        <w:ind w:firstLine="465"/>
        <w:rPr>
          <w:rFonts w:hAnsi="宋体"/>
          <w:b/>
          <w:color w:val="000000"/>
          <w:sz w:val="24"/>
          <w:szCs w:val="24"/>
          <w:u w:val="single"/>
        </w:rPr>
      </w:pPr>
      <w:r>
        <w:rPr>
          <w:rFonts w:hAnsi="宋体"/>
          <w:b/>
          <w:sz w:val="24"/>
          <w:szCs w:val="24"/>
          <w:u w:val="single"/>
        </w:rPr>
        <w:t>说明：</w:t>
      </w:r>
      <w:r>
        <w:rPr>
          <w:rFonts w:hAnsi="宋体"/>
          <w:b/>
          <w:color w:val="000000"/>
          <w:sz w:val="24"/>
          <w:szCs w:val="24"/>
          <w:u w:val="single"/>
        </w:rPr>
        <w:t>每个人心率不同，所以波形允许存在一定的误差。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2.病房监护系统功能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（1）打开电源。灯泡L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、L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不亮，数码管显示“-1”，代表一号床位。</w:t>
      </w:r>
    </w:p>
    <w:p>
      <w:pPr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2416810" cy="820420"/>
            <wp:effectExtent l="0" t="0" r="2540" b="17780"/>
            <wp:docPr id="1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26747" cy="824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（2）按下“SET”键后，数码管发生变化，显示切换成体温， LED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点亮；用电烙铁靠近IC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6</w:t>
      </w:r>
      <w:r>
        <w:rPr>
          <w:rFonts w:hint="eastAsia" w:ascii="宋体" w:hAnsi="宋体" w:eastAsia="宋体" w:cs="宋体"/>
          <w:sz w:val="24"/>
          <w:szCs w:val="24"/>
        </w:rPr>
        <w:t>温度传感器18B20，快速模拟温度变化，当体温大于或等于38℃，L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点亮，喇叭发出声音，健康系统发出“警告”；当温度低于38℃，L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熄灭，喇叭停止发声，健康系统“警告”解除。</w:t>
      </w:r>
    </w:p>
    <w:p>
      <w:pPr>
        <w:ind w:firstLine="482" w:firstLineChars="200"/>
        <w:rPr>
          <w:rFonts w:hint="eastAsia" w:ascii="宋体" w:hAnsi="宋体" w:eastAsia="宋体" w:cs="宋体"/>
          <w:b/>
          <w:sz w:val="24"/>
          <w:szCs w:val="24"/>
          <w:u w:val="single"/>
        </w:rPr>
      </w:pPr>
      <w:r>
        <w:rPr>
          <w:rFonts w:hint="eastAsia" w:ascii="宋体" w:hAnsi="宋体" w:eastAsia="宋体" w:cs="宋体"/>
          <w:b/>
          <w:sz w:val="24"/>
          <w:szCs w:val="24"/>
          <w:u w:val="single"/>
        </w:rPr>
        <w:t>说明:心率和点滴速度处于正常值的情况下进行该操作。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（3）在数码管显示体温的界面时，按下“SET”键，数码管发生变化，显示切换成点滴速度（每5s滴下的点滴数量），LED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点亮；用手按住电机MS1超过5s，模拟超过5s没有点滴落下，当点滴超过5s没有滴下，L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点亮，喇叭发出声音，健康系统发出“警告”；当点滴5s内有滴下，L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熄灭，喇叭停止发声，健康系统“警告”解除。</w:t>
      </w:r>
    </w:p>
    <w:p>
      <w:pPr>
        <w:ind w:firstLine="482" w:firstLineChars="200"/>
        <w:rPr>
          <w:rFonts w:hint="eastAsia" w:ascii="宋体" w:hAnsi="宋体" w:eastAsia="宋体" w:cs="宋体"/>
          <w:b/>
          <w:sz w:val="24"/>
          <w:szCs w:val="24"/>
          <w:u w:val="single"/>
        </w:rPr>
      </w:pPr>
      <w:r>
        <w:rPr>
          <w:rFonts w:hint="eastAsia" w:ascii="宋体" w:hAnsi="宋体" w:eastAsia="宋体" w:cs="宋体"/>
          <w:b/>
          <w:sz w:val="24"/>
          <w:szCs w:val="24"/>
          <w:u w:val="single"/>
        </w:rPr>
        <w:t>说明:体温和心率处于正常值的情况下进行该操作。用手按住电机时间不宜过久，以防电机烧坏。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（4）在数码管显示点滴速度的界面时，按下“SET”键，数码管发生变化，显示切换成心率（每分钟多少次），LED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点亮；心率大于等于140</w:t>
      </w:r>
      <w:r>
        <w:rPr>
          <w:rFonts w:hint="eastAsia" w:ascii="宋体" w:hAnsi="宋体" w:eastAsia="宋体" w:cs="宋体"/>
          <w:i/>
          <w:sz w:val="24"/>
          <w:szCs w:val="24"/>
        </w:rPr>
        <w:t>/</w:t>
      </w:r>
      <w:r>
        <w:rPr>
          <w:rStyle w:val="15"/>
          <w:rFonts w:hint="eastAsia" w:ascii="宋体" w:hAnsi="宋体" w:eastAsia="宋体" w:cs="宋体"/>
          <w:i w:val="0"/>
          <w:sz w:val="24"/>
          <w:szCs w:val="24"/>
          <w:shd w:val="clear" w:color="auto" w:fill="FFFFFF"/>
        </w:rPr>
        <w:t>min或低于等于</w:t>
      </w:r>
      <w:r>
        <w:rPr>
          <w:rFonts w:hint="eastAsia" w:ascii="宋体" w:hAnsi="宋体" w:eastAsia="宋体" w:cs="宋体"/>
          <w:sz w:val="24"/>
          <w:szCs w:val="24"/>
        </w:rPr>
        <w:t>50/</w:t>
      </w:r>
      <w:r>
        <w:rPr>
          <w:rStyle w:val="15"/>
          <w:rFonts w:hint="eastAsia" w:ascii="宋体" w:hAnsi="宋体" w:eastAsia="宋体" w:cs="宋体"/>
          <w:i w:val="0"/>
          <w:sz w:val="24"/>
          <w:szCs w:val="24"/>
          <w:shd w:val="clear" w:color="auto" w:fill="FFFFFF"/>
        </w:rPr>
        <w:t>min</w:t>
      </w:r>
      <w:r>
        <w:rPr>
          <w:rFonts w:hint="eastAsia" w:ascii="宋体" w:hAnsi="宋体" w:eastAsia="宋体" w:cs="宋体"/>
          <w:i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L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点亮，喇叭发出声音，健康系统发出“警告”；当心率在（50/</w:t>
      </w:r>
      <w:r>
        <w:rPr>
          <w:rStyle w:val="15"/>
          <w:rFonts w:hint="eastAsia" w:ascii="宋体" w:hAnsi="宋体" w:eastAsia="宋体" w:cs="宋体"/>
          <w:i w:val="0"/>
          <w:sz w:val="24"/>
          <w:szCs w:val="24"/>
          <w:shd w:val="clear" w:color="auto" w:fill="FFFFFF"/>
        </w:rPr>
        <w:t>min</w:t>
      </w:r>
      <w:r>
        <w:rPr>
          <w:rStyle w:val="15"/>
          <w:rFonts w:hint="eastAsia" w:ascii="宋体" w:hAnsi="宋体" w:eastAsia="宋体" w:cs="宋体"/>
          <w:sz w:val="24"/>
          <w:szCs w:val="24"/>
          <w:shd w:val="clear" w:color="auto" w:fill="FFFFFF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140/</w:t>
      </w:r>
      <w:r>
        <w:rPr>
          <w:rStyle w:val="15"/>
          <w:rFonts w:hint="eastAsia" w:ascii="宋体" w:hAnsi="宋体" w:eastAsia="宋体" w:cs="宋体"/>
          <w:i w:val="0"/>
          <w:sz w:val="24"/>
          <w:szCs w:val="24"/>
          <w:shd w:val="clear" w:color="auto" w:fill="FFFFFF"/>
        </w:rPr>
        <w:t>min）范围内</w:t>
      </w:r>
      <w:r>
        <w:rPr>
          <w:rFonts w:hint="eastAsia" w:ascii="宋体" w:hAnsi="宋体" w:eastAsia="宋体" w:cs="宋体"/>
          <w:sz w:val="24"/>
          <w:szCs w:val="24"/>
        </w:rPr>
        <w:t>，L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熄灭，喇叭停止发声，健康系统“警告”解除。</w:t>
      </w:r>
    </w:p>
    <w:p>
      <w:pPr>
        <w:ind w:firstLine="482" w:firstLineChars="200"/>
        <w:rPr>
          <w:rFonts w:hint="eastAsia" w:ascii="宋体" w:hAnsi="宋体" w:eastAsia="宋体" w:cs="宋体"/>
          <w:b/>
          <w:sz w:val="24"/>
          <w:szCs w:val="24"/>
          <w:u w:val="single"/>
        </w:rPr>
      </w:pPr>
      <w:r>
        <w:rPr>
          <w:rFonts w:hint="eastAsia" w:ascii="宋体" w:hAnsi="宋体" w:eastAsia="宋体" w:cs="宋体"/>
          <w:b/>
          <w:sz w:val="24"/>
          <w:szCs w:val="24"/>
          <w:u w:val="single"/>
        </w:rPr>
        <w:t>说明:体温和点滴速度处于正常值的情况下进行该操作。手放在心率传感器IC</w:t>
      </w:r>
      <w:r>
        <w:rPr>
          <w:rFonts w:hint="eastAsia" w:ascii="宋体" w:hAnsi="宋体" w:eastAsia="宋体" w:cs="宋体"/>
          <w:b/>
          <w:sz w:val="24"/>
          <w:szCs w:val="24"/>
          <w:u w:val="single"/>
          <w:vertAlign w:val="subscript"/>
        </w:rPr>
        <w:t>10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OTC608上，可以测得正常的心率，手不放在心率传感器C</w:t>
      </w:r>
      <w:r>
        <w:rPr>
          <w:rFonts w:hint="eastAsia" w:ascii="宋体" w:hAnsi="宋体" w:eastAsia="宋体" w:cs="宋体"/>
          <w:b/>
          <w:sz w:val="24"/>
          <w:szCs w:val="24"/>
          <w:u w:val="single"/>
          <w:vertAlign w:val="subscript"/>
        </w:rPr>
        <w:t>10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OTC608上可模拟心率不正常情况。</w:t>
      </w:r>
    </w:p>
    <w:p>
      <w:pPr>
        <w:numPr>
          <w:ilvl w:val="0"/>
          <w:numId w:val="7"/>
        </w:numPr>
        <w:ind w:firstLine="360" w:firstLineChars="150"/>
        <w:rPr>
          <w:rFonts w:hint="eastAsia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按下“F2”键，呼叫护士，L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点亮，喇叭发出呼叫提示“1号”，代表1号病床患者呼叫。再一次按下“F2”，L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熄灭，喇叭停止呼叫</w:t>
      </w:r>
      <w:r>
        <w:rPr>
          <w:rFonts w:hint="eastAsia" w:cs="宋体"/>
          <w:sz w:val="24"/>
          <w:szCs w:val="24"/>
          <w:lang w:eastAsia="zh-CN"/>
        </w:rPr>
        <w:t>。</w:t>
      </w:r>
    </w:p>
    <w:p>
      <w:pPr>
        <w:widowControl w:val="0"/>
        <w:numPr>
          <w:ilvl w:val="0"/>
          <w:numId w:val="0"/>
        </w:numPr>
        <w:autoSpaceDE w:val="0"/>
        <w:autoSpaceDN w:val="0"/>
        <w:spacing w:before="0" w:after="0" w:line="240" w:lineRule="auto"/>
        <w:ind w:right="0" w:rightChars="0"/>
        <w:jc w:val="left"/>
        <w:rPr>
          <w:rFonts w:hint="eastAsia" w:cs="宋体"/>
          <w:sz w:val="24"/>
          <w:szCs w:val="24"/>
          <w:lang w:val="en-US" w:eastAsia="zh-CN"/>
        </w:rPr>
      </w:pPr>
    </w:p>
    <w:p>
      <w:pPr>
        <w:pStyle w:val="7"/>
        <w:numPr>
          <w:ilvl w:val="0"/>
          <w:numId w:val="5"/>
        </w:numPr>
        <w:tabs>
          <w:tab w:val="left" w:pos="1058"/>
          <w:tab w:val="left" w:pos="1059"/>
        </w:tabs>
        <w:spacing w:before="157" w:after="0" w:line="240" w:lineRule="auto"/>
        <w:ind w:left="1058" w:right="0" w:hanging="419"/>
        <w:jc w:val="left"/>
        <w:rPr>
          <w:rFonts w:ascii="Wingdings" w:hAnsi="Wingdings" w:eastAsia="Wingdings"/>
        </w:rPr>
      </w:pPr>
      <w:r>
        <w:t>此部分</w:t>
      </w:r>
      <w:r>
        <w:rPr>
          <w:rFonts w:hint="eastAsia"/>
          <w:lang w:eastAsia="zh-CN"/>
        </w:rPr>
        <w:t>组装与调试</w:t>
      </w:r>
      <w:r>
        <w:t>要求选手在</w:t>
      </w:r>
      <w:r>
        <w:rPr>
          <w:rFonts w:hint="eastAsia" w:ascii="Cambria" w:hAnsi="Cambria" w:eastAsia="宋体"/>
          <w:lang w:val="en-US" w:eastAsia="zh-CN"/>
        </w:rPr>
        <w:t>1.5（9</w:t>
      </w:r>
      <w:r>
        <w:rPr>
          <w:rFonts w:ascii="Cambria" w:hAnsi="Cambria" w:eastAsia="Cambria"/>
        </w:rPr>
        <w:t>0min</w:t>
      </w:r>
      <w:r>
        <w:rPr>
          <w:rFonts w:hint="eastAsia" w:ascii="Cambria" w:hAnsi="Cambria" w:eastAsia="宋体"/>
          <w:lang w:val="en-US" w:eastAsia="zh-CN"/>
        </w:rPr>
        <w:t>）</w:t>
      </w:r>
      <w:r>
        <w:t>内完成</w:t>
      </w:r>
    </w:p>
    <w:p>
      <w:pPr>
        <w:pStyle w:val="7"/>
        <w:numPr>
          <w:ilvl w:val="0"/>
          <w:numId w:val="5"/>
        </w:numPr>
        <w:tabs>
          <w:tab w:val="left" w:pos="1058"/>
          <w:tab w:val="left" w:pos="1059"/>
        </w:tabs>
        <w:spacing w:before="0" w:after="0" w:line="240" w:lineRule="auto"/>
        <w:ind w:left="1058" w:right="0" w:hanging="419"/>
        <w:jc w:val="left"/>
        <w:rPr>
          <w:rFonts w:hint="eastAsia" w:cs="宋体"/>
          <w:sz w:val="24"/>
          <w:szCs w:val="24"/>
          <w:lang w:val="en-US" w:eastAsia="zh-CN"/>
        </w:rPr>
        <w:sectPr>
          <w:pgSz w:w="11906" w:h="16838"/>
          <w:pgMar w:top="1440" w:right="1803" w:bottom="1440" w:left="1803" w:header="851" w:footer="992" w:gutter="0"/>
          <w:cols w:space="720" w:num="1"/>
          <w:docGrid w:type="lines" w:linePitch="332" w:charSpace="0"/>
        </w:sectPr>
      </w:pPr>
    </w:p>
    <w:p>
      <w:pPr>
        <w:pStyle w:val="9"/>
        <w:rPr>
          <w:sz w:val="20"/>
        </w:rPr>
      </w:pPr>
      <w:r>
        <w:drawing>
          <wp:anchor distT="0" distB="0" distL="0" distR="0" simplePos="0" relativeHeight="251665408" behindDoc="1" locked="0" layoutInCell="1" allowOverlap="1">
            <wp:simplePos x="0" y="0"/>
            <wp:positionH relativeFrom="page">
              <wp:posOffset>12065</wp:posOffset>
            </wp:positionH>
            <wp:positionV relativeFrom="page">
              <wp:posOffset>8890</wp:posOffset>
            </wp:positionV>
            <wp:extent cx="7550785" cy="10390505"/>
            <wp:effectExtent l="0" t="0" r="0" b="0"/>
            <wp:wrapNone/>
            <wp:docPr id="13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11.png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0658" cy="103906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9"/>
        <w:rPr>
          <w:sz w:val="20"/>
        </w:rPr>
      </w:pPr>
    </w:p>
    <w:p>
      <w:pPr>
        <w:pStyle w:val="9"/>
        <w:rPr>
          <w:sz w:val="20"/>
        </w:rPr>
      </w:pPr>
    </w:p>
    <w:p>
      <w:pPr>
        <w:pStyle w:val="9"/>
        <w:rPr>
          <w:sz w:val="20"/>
        </w:rPr>
      </w:pPr>
    </w:p>
    <w:p>
      <w:pPr>
        <w:pStyle w:val="9"/>
        <w:rPr>
          <w:sz w:val="20"/>
        </w:rPr>
      </w:pPr>
    </w:p>
    <w:p>
      <w:pPr>
        <w:pStyle w:val="9"/>
        <w:rPr>
          <w:sz w:val="20"/>
        </w:rPr>
      </w:pPr>
    </w:p>
    <w:p>
      <w:pPr>
        <w:pStyle w:val="9"/>
        <w:rPr>
          <w:sz w:val="20"/>
        </w:rPr>
      </w:pPr>
    </w:p>
    <w:p>
      <w:pPr>
        <w:pStyle w:val="9"/>
        <w:rPr>
          <w:sz w:val="20"/>
        </w:rPr>
      </w:pPr>
    </w:p>
    <w:p>
      <w:pPr>
        <w:pStyle w:val="9"/>
        <w:rPr>
          <w:sz w:val="20"/>
        </w:rPr>
      </w:pPr>
    </w:p>
    <w:p>
      <w:pPr>
        <w:pStyle w:val="9"/>
        <w:rPr>
          <w:sz w:val="20"/>
        </w:rPr>
      </w:pPr>
    </w:p>
    <w:p>
      <w:pPr>
        <w:pStyle w:val="9"/>
        <w:rPr>
          <w:sz w:val="20"/>
        </w:rPr>
      </w:pPr>
    </w:p>
    <w:p>
      <w:pPr>
        <w:pStyle w:val="9"/>
        <w:rPr>
          <w:sz w:val="20"/>
        </w:rPr>
      </w:pPr>
    </w:p>
    <w:p>
      <w:pPr>
        <w:pStyle w:val="9"/>
        <w:spacing w:before="9"/>
      </w:pPr>
    </w:p>
    <w:p>
      <w:pPr>
        <w:pStyle w:val="2"/>
        <w:ind w:left="876"/>
      </w:pPr>
      <w:bookmarkStart w:id="16" w:name="电子技术项目（世赛选拔）"/>
      <w:bookmarkEnd w:id="16"/>
      <w:r>
        <w:rPr>
          <w:color w:val="FFFFFF"/>
        </w:rPr>
        <w:t>电子技术项目（世赛选拔）</w:t>
      </w:r>
    </w:p>
    <w:p>
      <w:pPr>
        <w:pStyle w:val="9"/>
        <w:rPr>
          <w:rFonts w:ascii="黑体"/>
          <w:b/>
          <w:sz w:val="72"/>
        </w:rPr>
      </w:pPr>
    </w:p>
    <w:p>
      <w:pPr>
        <w:pStyle w:val="9"/>
        <w:spacing w:before="11"/>
        <w:rPr>
          <w:rFonts w:ascii="黑体"/>
          <w:b/>
          <w:sz w:val="102"/>
        </w:rPr>
      </w:pPr>
    </w:p>
    <w:p>
      <w:pPr>
        <w:spacing w:before="0"/>
        <w:ind w:left="268" w:right="0" w:firstLine="0"/>
        <w:jc w:val="left"/>
        <w:rPr>
          <w:rFonts w:hint="eastAsia" w:ascii="黑体" w:eastAsia="黑体"/>
          <w:b/>
          <w:sz w:val="72"/>
          <w:lang w:eastAsia="zh-CN"/>
        </w:rPr>
      </w:pPr>
      <w:r>
        <w:rPr>
          <w:rFonts w:hint="eastAsia" w:ascii="黑体" w:eastAsia="黑体"/>
          <w:b/>
          <w:color w:val="FFFFFF"/>
          <w:sz w:val="72"/>
        </w:rPr>
        <w:t>模块三 电子技术程序设计</w:t>
      </w:r>
      <w:r>
        <w:rPr>
          <w:rFonts w:hint="eastAsia" w:ascii="黑体" w:eastAsia="黑体"/>
          <w:b/>
          <w:color w:val="FFFFFF"/>
          <w:sz w:val="72"/>
          <w:lang w:eastAsia="zh-CN"/>
        </w:rPr>
        <w:t>与调试</w:t>
      </w:r>
    </w:p>
    <w:p>
      <w:pPr>
        <w:spacing w:after="0"/>
        <w:jc w:val="left"/>
        <w:rPr>
          <w:rFonts w:hint="eastAsia" w:ascii="黑体" w:eastAsia="黑体"/>
          <w:sz w:val="72"/>
        </w:rPr>
        <w:sectPr>
          <w:headerReference r:id="rId6" w:type="default"/>
          <w:pgSz w:w="11910" w:h="16840"/>
          <w:pgMar w:top="1600" w:right="180" w:bottom="280" w:left="780" w:header="0" w:footer="0" w:gutter="0"/>
          <w:cols w:space="720" w:num="1"/>
        </w:sectPr>
      </w:pPr>
    </w:p>
    <w:p>
      <w:pPr>
        <w:pStyle w:val="9"/>
        <w:rPr>
          <w:rFonts w:ascii="黑体"/>
          <w:b/>
          <w:sz w:val="20"/>
        </w:rPr>
      </w:pPr>
    </w:p>
    <w:p>
      <w:pPr>
        <w:pStyle w:val="9"/>
        <w:rPr>
          <w:rFonts w:ascii="黑体"/>
          <w:b/>
          <w:sz w:val="20"/>
        </w:rPr>
      </w:pPr>
    </w:p>
    <w:p>
      <w:pPr>
        <w:pStyle w:val="9"/>
        <w:spacing w:before="6"/>
        <w:rPr>
          <w:rFonts w:ascii="黑体"/>
          <w:b/>
        </w:rPr>
      </w:pPr>
    </w:p>
    <w:p>
      <w:pPr>
        <w:spacing w:before="58"/>
        <w:ind w:left="686" w:right="717" w:firstLine="0"/>
        <w:jc w:val="center"/>
        <w:rPr>
          <w:rFonts w:hint="eastAsia" w:eastAsia="宋体"/>
          <w:b/>
          <w:sz w:val="30"/>
          <w:lang w:eastAsia="zh-CN"/>
        </w:rPr>
      </w:pPr>
      <w:r>
        <w:rPr>
          <w:b/>
          <w:sz w:val="30"/>
        </w:rPr>
        <w:t>模块</w:t>
      </w:r>
      <w:r>
        <w:rPr>
          <w:b/>
          <w:sz w:val="30"/>
          <w:u w:val="dotted"/>
        </w:rPr>
        <w:t>三</w:t>
      </w:r>
      <w:r>
        <w:rPr>
          <w:b/>
          <w:sz w:val="30"/>
        </w:rPr>
        <w:t xml:space="preserve"> 、 电子技术程序设计</w:t>
      </w:r>
      <w:r>
        <w:rPr>
          <w:rFonts w:hint="eastAsia"/>
          <w:b/>
          <w:sz w:val="30"/>
          <w:lang w:eastAsia="zh-CN"/>
        </w:rPr>
        <w:t>与调试</w:t>
      </w:r>
    </w:p>
    <w:p>
      <w:pPr>
        <w:pStyle w:val="9"/>
        <w:rPr>
          <w:b/>
          <w:sz w:val="30"/>
        </w:rPr>
      </w:pPr>
    </w:p>
    <w:p>
      <w:pPr>
        <w:pStyle w:val="9"/>
        <w:spacing w:before="8"/>
        <w:rPr>
          <w:b/>
          <w:sz w:val="25"/>
        </w:rPr>
      </w:pPr>
    </w:p>
    <w:p>
      <w:pPr>
        <w:pStyle w:val="8"/>
      </w:pPr>
      <w:bookmarkStart w:id="17" w:name="开发环境"/>
      <w:bookmarkEnd w:id="17"/>
      <w:r>
        <w:t>开发环境</w:t>
      </w:r>
    </w:p>
    <w:p>
      <w:pPr>
        <w:pStyle w:val="17"/>
        <w:numPr>
          <w:ilvl w:val="1"/>
          <w:numId w:val="5"/>
        </w:numPr>
        <w:tabs>
          <w:tab w:val="left" w:pos="1073"/>
        </w:tabs>
        <w:spacing w:before="165" w:after="0" w:line="240" w:lineRule="auto"/>
        <w:ind w:left="1072" w:right="0" w:hanging="282"/>
        <w:jc w:val="left"/>
        <w:rPr>
          <w:sz w:val="24"/>
        </w:rPr>
      </w:pPr>
      <w:r>
        <w:rPr>
          <w:spacing w:val="2"/>
          <w:sz w:val="24"/>
        </w:rPr>
        <w:t>使用以</w:t>
      </w:r>
      <w:r>
        <w:rPr>
          <w:rFonts w:ascii="Times New Roman" w:hAnsi="Times New Roman" w:eastAsia="Times New Roman"/>
          <w:spacing w:val="5"/>
          <w:sz w:val="24"/>
        </w:rPr>
        <w:t>C</w:t>
      </w:r>
      <w:r>
        <w:rPr>
          <w:spacing w:val="2"/>
          <w:sz w:val="24"/>
        </w:rPr>
        <w:t>语言为基础的嵌入式产品编程：</w:t>
      </w:r>
      <w:r>
        <w:rPr>
          <w:rFonts w:ascii="Times New Roman" w:hAnsi="Times New Roman" w:eastAsia="Times New Roman"/>
          <w:sz w:val="24"/>
        </w:rPr>
        <w:t>MCU</w:t>
      </w:r>
      <w:r>
        <w:rPr>
          <w:spacing w:val="4"/>
          <w:sz w:val="24"/>
        </w:rPr>
        <w:t>为</w:t>
      </w:r>
      <w:r>
        <w:rPr>
          <w:rFonts w:hint="eastAsia"/>
        </w:rPr>
        <w:t>STC89C51RC</w:t>
      </w:r>
      <w:r>
        <w:rPr>
          <w:spacing w:val="3"/>
          <w:sz w:val="24"/>
        </w:rPr>
        <w:t xml:space="preserve">单片机， </w:t>
      </w:r>
      <w:r>
        <w:rPr>
          <w:rFonts w:hint="eastAsia"/>
          <w:spacing w:val="3"/>
          <w:sz w:val="24"/>
          <w:lang w:eastAsia="zh-CN"/>
        </w:rPr>
        <w:t>编程软件为</w:t>
      </w:r>
    </w:p>
    <w:p>
      <w:pPr>
        <w:pStyle w:val="9"/>
        <w:spacing w:before="5" w:line="244" w:lineRule="auto"/>
        <w:ind w:left="352" w:right="5986"/>
      </w:pPr>
      <w:r>
        <w:rPr>
          <w:rFonts w:hint="eastAsia" w:ascii="Times New Roman"/>
          <w:lang w:val="en-US" w:eastAsia="zh-CN"/>
        </w:rPr>
        <w:t>KEIL 4</w:t>
      </w:r>
      <w:r>
        <w:t>及以上， 下载器为</w:t>
      </w:r>
      <w:r>
        <w:rPr>
          <w:rFonts w:ascii="Times New Roman" w:eastAsia="Times New Roman"/>
        </w:rPr>
        <w:t>ST-LINK V2</w:t>
      </w:r>
      <w:r>
        <w:t xml:space="preserve">； </w:t>
      </w:r>
      <w:bookmarkStart w:id="18" w:name="功能简述"/>
      <w:bookmarkEnd w:id="18"/>
    </w:p>
    <w:p>
      <w:pPr>
        <w:pStyle w:val="9"/>
        <w:spacing w:before="5" w:line="244" w:lineRule="auto"/>
        <w:ind w:left="352" w:right="5986"/>
      </w:pPr>
    </w:p>
    <w:p>
      <w:pPr>
        <w:pStyle w:val="9"/>
        <w:spacing w:before="5" w:line="244" w:lineRule="auto"/>
        <w:ind w:left="352" w:right="5986"/>
      </w:pPr>
    </w:p>
    <w:p>
      <w:pPr>
        <w:pStyle w:val="9"/>
        <w:spacing w:before="5" w:line="244" w:lineRule="auto"/>
        <w:ind w:left="352" w:right="5986"/>
        <w:rPr>
          <w:b/>
        </w:rPr>
      </w:pPr>
      <w:r>
        <w:rPr>
          <w:b/>
        </w:rPr>
        <w:t>功能简述</w:t>
      </w:r>
    </w:p>
    <w:p>
      <w:pPr>
        <w:pStyle w:val="17"/>
        <w:numPr>
          <w:ilvl w:val="1"/>
          <w:numId w:val="5"/>
        </w:numPr>
        <w:tabs>
          <w:tab w:val="left" w:pos="1073"/>
        </w:tabs>
        <w:spacing w:before="159" w:after="0" w:line="244" w:lineRule="auto"/>
        <w:ind w:left="352" w:right="378" w:firstLine="439"/>
        <w:jc w:val="both"/>
        <w:rPr>
          <w:sz w:val="24"/>
        </w:rPr>
      </w:pPr>
      <w:r>
        <w:rPr>
          <w:rFonts w:hint="eastAsia"/>
          <w:sz w:val="24"/>
          <w:lang w:eastAsia="zh-CN"/>
        </w:rPr>
        <w:t>采集设备中的源程序，检查并修改、补充程序以完成以下设定功能：</w:t>
      </w:r>
    </w:p>
    <w:p>
      <w:pPr>
        <w:pStyle w:val="17"/>
        <w:numPr>
          <w:ilvl w:val="0"/>
          <w:numId w:val="8"/>
        </w:numPr>
        <w:tabs>
          <w:tab w:val="left" w:pos="1073"/>
        </w:tabs>
        <w:spacing w:before="159" w:after="0" w:line="244" w:lineRule="auto"/>
        <w:ind w:left="791" w:leftChars="0" w:right="378" w:rightChars="0"/>
        <w:jc w:val="both"/>
        <w:rPr>
          <w:rFonts w:hint="eastAsia"/>
          <w:szCs w:val="21"/>
        </w:rPr>
      </w:pPr>
      <w:r>
        <w:rPr>
          <w:rFonts w:hint="eastAsia"/>
          <w:szCs w:val="21"/>
        </w:rPr>
        <w:t>打开电源</w: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  <w:szCs w:val="21"/>
        </w:rPr>
        <w:t>灯泡L1、L2不亮，数码管显示“-1”，代表一号床位。</w:t>
      </w:r>
    </w:p>
    <w:p>
      <w:pPr>
        <w:pStyle w:val="17"/>
        <w:numPr>
          <w:ilvl w:val="0"/>
          <w:numId w:val="8"/>
        </w:numPr>
        <w:tabs>
          <w:tab w:val="left" w:pos="1073"/>
        </w:tabs>
        <w:spacing w:before="159" w:after="0" w:line="244" w:lineRule="auto"/>
        <w:ind w:left="791" w:leftChars="0" w:right="378" w:rightChars="0"/>
        <w:jc w:val="both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</w:rPr>
        <w:t>按下“SET”键后，数码管发生变化，显示切换成体温， LED1点亮；用电烙铁靠近IC6温度传感器18B20，快速模拟温度变化，当体温大于或等于38℃，L1点亮，喇叭发出声音，健康系统发出“警告”；当温度低于38℃，L1熄灭，喇叭停止发声，健康系统“警告”解除。</w:t>
      </w:r>
    </w:p>
    <w:p>
      <w:pPr>
        <w:pStyle w:val="17"/>
        <w:numPr>
          <w:ilvl w:val="0"/>
          <w:numId w:val="8"/>
        </w:numPr>
        <w:tabs>
          <w:tab w:val="left" w:pos="1073"/>
        </w:tabs>
        <w:spacing w:before="159" w:after="0" w:line="244" w:lineRule="auto"/>
        <w:ind w:left="791" w:leftChars="0" w:right="378" w:rightChars="0"/>
        <w:jc w:val="both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</w:rPr>
        <w:t>在数码管显示体温的界面时，按下“SET”键，数码管发生变化，显示切换成点滴速度（每5s滴下的点滴数量），LED2点亮；用手按住电机MS1超过5s，模拟超过5s没有点滴落下，当点滴超过5s没有滴下，L1点亮，喇叭发出声音，健康系统发出“警告”；当点滴5s内有滴下，L1熄灭，喇叭停止发声，健康系统“警告”解除。</w:t>
      </w:r>
    </w:p>
    <w:p>
      <w:pPr>
        <w:pStyle w:val="17"/>
        <w:numPr>
          <w:ilvl w:val="0"/>
          <w:numId w:val="8"/>
        </w:numPr>
        <w:tabs>
          <w:tab w:val="left" w:pos="1073"/>
        </w:tabs>
        <w:spacing w:before="159" w:after="0" w:line="244" w:lineRule="auto"/>
        <w:ind w:left="791" w:leftChars="0" w:right="378" w:rightChars="0"/>
        <w:jc w:val="both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</w:rPr>
        <w:t>在数码管显示点滴速度的界面时，按下“SET”键，数码管发生变化，显示切换成心率（每分钟多少次），LED3点亮；心率大于等于140/min或低于等于50/min，L1点亮，喇叭发出声音，健康系统发出“警告”；当心率在（50/min-140/min）范围内，L1熄灭，喇叭停止发声，健康系统“警告”解除。</w:t>
      </w:r>
    </w:p>
    <w:p>
      <w:pPr>
        <w:pStyle w:val="17"/>
        <w:numPr>
          <w:ilvl w:val="0"/>
          <w:numId w:val="0"/>
        </w:numPr>
        <w:tabs>
          <w:tab w:val="left" w:pos="1073"/>
        </w:tabs>
        <w:spacing w:before="159" w:after="0" w:line="244" w:lineRule="auto"/>
        <w:ind w:left="371" w:leftChars="0" w:right="378" w:rightChars="0"/>
        <w:jc w:val="both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5、</w:t>
      </w:r>
      <w:r>
        <w:rPr>
          <w:rFonts w:hint="eastAsia"/>
          <w:szCs w:val="21"/>
        </w:rPr>
        <w:t>按下“F2”键，呼叫护士，L2点亮，喇叭发出呼叫提示“1号”，代表1号病床患者呼叫。再一次按下“F2”，L2熄灭，喇叭停止呼叫。</w:t>
      </w:r>
    </w:p>
    <w:p>
      <w:pPr>
        <w:spacing w:after="0" w:line="240" w:lineRule="auto"/>
        <w:jc w:val="left"/>
        <w:rPr>
          <w:sz w:val="24"/>
        </w:rPr>
        <w:sectPr>
          <w:headerReference r:id="rId7" w:type="default"/>
          <w:pgSz w:w="11910" w:h="16840"/>
          <w:pgMar w:top="900" w:right="180" w:bottom="280" w:left="780" w:header="794" w:footer="0" w:gutter="0"/>
          <w:cols w:space="720" w:num="1"/>
        </w:sectPr>
      </w:pP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附件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sz w:val="24"/>
          <w:szCs w:val="24"/>
        </w:rPr>
        <w:t>：</w:t>
      </w:r>
      <w:r>
        <w:rPr>
          <w:rFonts w:hint="eastAsia"/>
          <w:sz w:val="24"/>
          <w:szCs w:val="24"/>
          <w:lang w:eastAsia="zh-CN"/>
        </w:rPr>
        <w:t>电子技术（世赛）答题卡</w:t>
      </w:r>
    </w:p>
    <w:p>
      <w:pPr>
        <w:rPr>
          <w:rFonts w:hint="eastAsia"/>
          <w:sz w:val="24"/>
          <w:szCs w:val="24"/>
          <w:lang w:eastAsia="zh-CN"/>
        </w:rPr>
      </w:pPr>
    </w:p>
    <w:p>
      <w:pPr>
        <w:rPr>
          <w:rFonts w:hint="eastAsia"/>
          <w:sz w:val="20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心率计波形测量与记录</w:t>
      </w:r>
    </w:p>
    <w:p>
      <w:pPr>
        <w:pStyle w:val="9"/>
        <w:rPr>
          <w:rFonts w:hint="eastAsia"/>
          <w:sz w:val="20"/>
          <w:lang w:val="en-US" w:eastAsia="zh-CN"/>
        </w:rPr>
      </w:pPr>
    </w:p>
    <w:tbl>
      <w:tblPr>
        <w:tblStyle w:val="13"/>
        <w:tblpPr w:leftFromText="180" w:rightFromText="180" w:vertAnchor="text" w:horzAnchor="page" w:tblpX="1188" w:tblpY="1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98"/>
        <w:gridCol w:w="4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6" w:hRule="atLeast"/>
        </w:trPr>
        <w:tc>
          <w:tcPr>
            <w:tcW w:w="5498" w:type="dxa"/>
          </w:tcPr>
          <w:p>
            <w:pPr>
              <w:widowControl w:val="0"/>
              <w:spacing w:line="360" w:lineRule="auto"/>
              <w:ind w:firstLine="0" w:firstLineChars="0"/>
              <w:jc w:val="both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drawing>
                <wp:inline distT="0" distB="0" distL="0" distR="0">
                  <wp:extent cx="2695575" cy="2800985"/>
                  <wp:effectExtent l="0" t="0" r="9525" b="18415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6041" cy="280153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>TP</w:t>
            </w:r>
            <w:r>
              <w:rPr>
                <w:rFonts w:hint="eastAsia"/>
                <w:sz w:val="28"/>
                <w:szCs w:val="28"/>
                <w:vertAlign w:val="subscript"/>
              </w:rPr>
              <w:t>6</w:t>
            </w:r>
          </w:p>
        </w:tc>
        <w:tc>
          <w:tcPr>
            <w:tcW w:w="4621" w:type="dxa"/>
          </w:tcPr>
          <w:p>
            <w:pPr>
              <w:widowControl w:val="0"/>
              <w:spacing w:line="360" w:lineRule="auto"/>
              <w:ind w:firstLine="480" w:firstLineChars="200"/>
              <w:jc w:val="both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CH1:VOLTS/DIV__________</w:t>
            </w:r>
          </w:p>
          <w:p>
            <w:pPr>
              <w:widowControl w:val="0"/>
              <w:spacing w:line="360" w:lineRule="auto"/>
              <w:ind w:firstLine="480" w:firstLineChars="200"/>
              <w:jc w:val="both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CH2:VOLTS/DIV__________</w:t>
            </w:r>
          </w:p>
          <w:p>
            <w:pPr>
              <w:widowControl w:val="0"/>
              <w:spacing w:line="360" w:lineRule="auto"/>
              <w:ind w:firstLine="480" w:firstLineChars="200"/>
              <w:jc w:val="both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 xml:space="preserve"> SEC/DIV_________________</w:t>
            </w:r>
          </w:p>
          <w:p>
            <w:pPr>
              <w:widowControl w:val="0"/>
              <w:spacing w:line="360" w:lineRule="auto"/>
              <w:ind w:firstLine="0" w:firstLineChars="0"/>
              <w:jc w:val="both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pStyle w:val="9"/>
        <w:rPr>
          <w:rFonts w:hint="eastAsia"/>
          <w:sz w:val="20"/>
          <w:lang w:val="en-US" w:eastAsia="zh-CN"/>
        </w:rPr>
      </w:pPr>
    </w:p>
    <w:p>
      <w:pPr>
        <w:pStyle w:val="9"/>
        <w:rPr>
          <w:rFonts w:hint="eastAsia"/>
          <w:sz w:val="20"/>
          <w:lang w:val="en-US" w:eastAsia="zh-CN"/>
        </w:rPr>
      </w:pPr>
    </w:p>
    <w:tbl>
      <w:tblPr>
        <w:tblStyle w:val="13"/>
        <w:tblpPr w:leftFromText="180" w:rightFromText="180" w:vertAnchor="text" w:horzAnchor="page" w:tblpX="1188" w:tblpY="1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98"/>
        <w:gridCol w:w="4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6" w:hRule="atLeast"/>
        </w:trPr>
        <w:tc>
          <w:tcPr>
            <w:tcW w:w="5498" w:type="dxa"/>
          </w:tcPr>
          <w:p>
            <w:pPr>
              <w:widowControl w:val="0"/>
              <w:spacing w:line="360" w:lineRule="auto"/>
              <w:ind w:firstLine="0" w:firstLineChars="0"/>
              <w:jc w:val="both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drawing>
                <wp:inline distT="0" distB="0" distL="0" distR="0">
                  <wp:extent cx="2695575" cy="2800985"/>
                  <wp:effectExtent l="0" t="0" r="9525" b="18415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6041" cy="280153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>TP</w:t>
            </w:r>
            <w:r>
              <w:rPr>
                <w:rFonts w:hint="eastAsia"/>
                <w:sz w:val="28"/>
                <w:szCs w:val="28"/>
                <w:vertAlign w:val="subscript"/>
                <w:lang w:val="en-US" w:eastAsia="zh-CN"/>
              </w:rPr>
              <w:t>7</w:t>
            </w:r>
          </w:p>
        </w:tc>
        <w:tc>
          <w:tcPr>
            <w:tcW w:w="4621" w:type="dxa"/>
          </w:tcPr>
          <w:p>
            <w:pPr>
              <w:widowControl w:val="0"/>
              <w:spacing w:line="360" w:lineRule="auto"/>
              <w:ind w:firstLine="480" w:firstLineChars="200"/>
              <w:jc w:val="both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CH1:VOLTS/DIV__________</w:t>
            </w:r>
          </w:p>
          <w:p>
            <w:pPr>
              <w:widowControl w:val="0"/>
              <w:spacing w:line="360" w:lineRule="auto"/>
              <w:ind w:firstLine="480" w:firstLineChars="200"/>
              <w:jc w:val="both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CH2:VOLTS/DIV__________</w:t>
            </w:r>
          </w:p>
          <w:p>
            <w:pPr>
              <w:widowControl w:val="0"/>
              <w:spacing w:line="360" w:lineRule="auto"/>
              <w:ind w:firstLine="480" w:firstLineChars="200"/>
              <w:jc w:val="both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 xml:space="preserve"> SEC/DIV_________________</w:t>
            </w:r>
          </w:p>
          <w:p>
            <w:pPr>
              <w:widowControl w:val="0"/>
              <w:spacing w:line="360" w:lineRule="auto"/>
              <w:ind w:firstLine="0" w:firstLineChars="0"/>
              <w:jc w:val="both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pStyle w:val="9"/>
        <w:rPr>
          <w:rFonts w:hint="eastAsia"/>
          <w:sz w:val="20"/>
          <w:lang w:val="en-US" w:eastAsia="zh-CN"/>
        </w:rPr>
      </w:pPr>
    </w:p>
    <w:p>
      <w:pPr>
        <w:pStyle w:val="9"/>
        <w:rPr>
          <w:rFonts w:hint="eastAsia"/>
          <w:sz w:val="20"/>
          <w:lang w:val="en-US" w:eastAsia="zh-CN"/>
        </w:rPr>
      </w:pPr>
    </w:p>
    <w:p>
      <w:pPr>
        <w:pStyle w:val="9"/>
        <w:rPr>
          <w:rFonts w:hint="eastAsia"/>
          <w:sz w:val="20"/>
          <w:lang w:val="en-US" w:eastAsia="zh-CN"/>
        </w:rPr>
      </w:pPr>
    </w:p>
    <w:tbl>
      <w:tblPr>
        <w:tblStyle w:val="13"/>
        <w:tblpPr w:leftFromText="180" w:rightFromText="180" w:vertAnchor="text" w:horzAnchor="page" w:tblpX="1188" w:tblpY="1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98"/>
        <w:gridCol w:w="4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6" w:hRule="atLeast"/>
        </w:trPr>
        <w:tc>
          <w:tcPr>
            <w:tcW w:w="5498" w:type="dxa"/>
          </w:tcPr>
          <w:p>
            <w:pPr>
              <w:widowControl w:val="0"/>
              <w:spacing w:line="360" w:lineRule="auto"/>
              <w:ind w:firstLine="0" w:firstLineChars="0"/>
              <w:jc w:val="both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drawing>
                <wp:inline distT="0" distB="0" distL="0" distR="0">
                  <wp:extent cx="2695575" cy="2800985"/>
                  <wp:effectExtent l="0" t="0" r="9525" b="18415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6041" cy="280153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>TP</w:t>
            </w:r>
            <w:r>
              <w:rPr>
                <w:rFonts w:hint="eastAsia"/>
                <w:sz w:val="28"/>
                <w:szCs w:val="28"/>
                <w:vertAlign w:val="subscript"/>
                <w:lang w:val="en-US" w:eastAsia="zh-CN"/>
              </w:rPr>
              <w:t>11</w:t>
            </w:r>
          </w:p>
        </w:tc>
        <w:tc>
          <w:tcPr>
            <w:tcW w:w="4621" w:type="dxa"/>
          </w:tcPr>
          <w:p>
            <w:pPr>
              <w:widowControl w:val="0"/>
              <w:spacing w:line="360" w:lineRule="auto"/>
              <w:ind w:firstLine="480" w:firstLineChars="200"/>
              <w:jc w:val="both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CH1:VOLTS/DIV__________</w:t>
            </w:r>
          </w:p>
          <w:p>
            <w:pPr>
              <w:widowControl w:val="0"/>
              <w:spacing w:line="360" w:lineRule="auto"/>
              <w:ind w:firstLine="480" w:firstLineChars="200"/>
              <w:jc w:val="both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CH2:VOLTS/DIV__________</w:t>
            </w:r>
          </w:p>
          <w:p>
            <w:pPr>
              <w:widowControl w:val="0"/>
              <w:spacing w:line="360" w:lineRule="auto"/>
              <w:ind w:firstLine="480" w:firstLineChars="200"/>
              <w:jc w:val="both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 xml:space="preserve"> SEC/DIV_________________</w:t>
            </w:r>
          </w:p>
          <w:p>
            <w:pPr>
              <w:widowControl w:val="0"/>
              <w:spacing w:line="360" w:lineRule="auto"/>
              <w:ind w:firstLine="0" w:firstLineChars="0"/>
              <w:jc w:val="both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pStyle w:val="9"/>
        <w:rPr>
          <w:rFonts w:hint="eastAsia"/>
          <w:sz w:val="20"/>
          <w:lang w:val="en-US" w:eastAsia="zh-CN"/>
        </w:rPr>
      </w:pPr>
    </w:p>
    <w:p>
      <w:pPr>
        <w:pStyle w:val="9"/>
        <w:rPr>
          <w:rFonts w:hint="eastAsia"/>
          <w:sz w:val="20"/>
          <w:lang w:val="en-US" w:eastAsia="zh-CN"/>
        </w:rPr>
      </w:pPr>
    </w:p>
    <w:p>
      <w:pPr>
        <w:pStyle w:val="9"/>
        <w:rPr>
          <w:rFonts w:hint="eastAsia"/>
          <w:sz w:val="20"/>
          <w:lang w:val="en-US" w:eastAsia="zh-CN"/>
        </w:rPr>
      </w:pPr>
    </w:p>
    <w:p>
      <w:pPr>
        <w:pStyle w:val="9"/>
        <w:rPr>
          <w:rFonts w:hint="eastAsia"/>
          <w:sz w:val="20"/>
          <w:lang w:val="en-US" w:eastAsia="zh-CN"/>
        </w:rPr>
      </w:pPr>
    </w:p>
    <w:p>
      <w:pPr>
        <w:pStyle w:val="9"/>
        <w:rPr>
          <w:rFonts w:hint="eastAsia"/>
          <w:sz w:val="20"/>
          <w:lang w:val="en-US" w:eastAsia="zh-CN"/>
        </w:rPr>
      </w:pPr>
    </w:p>
    <w:p>
      <w:pPr>
        <w:pStyle w:val="9"/>
        <w:rPr>
          <w:rFonts w:hint="eastAsia"/>
          <w:sz w:val="20"/>
          <w:lang w:val="en-US" w:eastAsia="zh-CN"/>
        </w:rPr>
      </w:pPr>
    </w:p>
    <w:p>
      <w:pPr>
        <w:pStyle w:val="9"/>
        <w:rPr>
          <w:rFonts w:hint="eastAsia"/>
          <w:sz w:val="20"/>
          <w:lang w:val="en-US" w:eastAsia="zh-CN"/>
        </w:rPr>
      </w:pPr>
    </w:p>
    <w:p>
      <w:pPr>
        <w:pStyle w:val="9"/>
        <w:rPr>
          <w:rFonts w:hint="eastAsia"/>
          <w:sz w:val="20"/>
          <w:lang w:val="en-US" w:eastAsia="zh-CN"/>
        </w:rPr>
      </w:pPr>
    </w:p>
    <w:p>
      <w:pPr>
        <w:pStyle w:val="9"/>
        <w:rPr>
          <w:rFonts w:hint="eastAsia"/>
          <w:sz w:val="20"/>
          <w:lang w:val="en-US" w:eastAsia="zh-CN"/>
        </w:rPr>
      </w:pPr>
    </w:p>
    <w:p>
      <w:pPr>
        <w:pStyle w:val="9"/>
        <w:rPr>
          <w:rFonts w:hint="eastAsia"/>
          <w:sz w:val="20"/>
          <w:lang w:val="en-US" w:eastAsia="zh-CN"/>
        </w:rPr>
      </w:pPr>
    </w:p>
    <w:p>
      <w:pPr>
        <w:pStyle w:val="9"/>
        <w:rPr>
          <w:rFonts w:hint="eastAsia"/>
          <w:sz w:val="20"/>
          <w:lang w:val="en-US" w:eastAsia="zh-CN"/>
        </w:rPr>
      </w:pPr>
    </w:p>
    <w:p>
      <w:pPr>
        <w:pStyle w:val="9"/>
        <w:rPr>
          <w:rFonts w:hint="eastAsia"/>
          <w:sz w:val="20"/>
          <w:lang w:val="en-US" w:eastAsia="zh-CN"/>
        </w:rPr>
      </w:pPr>
    </w:p>
    <w:p>
      <w:pPr>
        <w:pStyle w:val="9"/>
        <w:rPr>
          <w:rFonts w:hint="eastAsia"/>
          <w:sz w:val="20"/>
          <w:lang w:val="en-US" w:eastAsia="zh-CN"/>
        </w:rPr>
      </w:pPr>
    </w:p>
    <w:p>
      <w:pPr>
        <w:pStyle w:val="9"/>
        <w:rPr>
          <w:rFonts w:hint="eastAsia"/>
          <w:sz w:val="20"/>
          <w:lang w:val="en-US" w:eastAsia="zh-CN"/>
        </w:rPr>
      </w:pPr>
    </w:p>
    <w:p>
      <w:pPr>
        <w:pStyle w:val="9"/>
        <w:rPr>
          <w:rFonts w:hint="eastAsia"/>
          <w:sz w:val="20"/>
          <w:lang w:val="en-US" w:eastAsia="zh-CN"/>
        </w:rPr>
      </w:pPr>
    </w:p>
    <w:p>
      <w:pPr>
        <w:pStyle w:val="9"/>
        <w:rPr>
          <w:rFonts w:hint="eastAsia"/>
          <w:sz w:val="20"/>
          <w:lang w:val="en-US" w:eastAsia="zh-CN"/>
        </w:rPr>
      </w:pPr>
    </w:p>
    <w:p>
      <w:pPr>
        <w:pStyle w:val="9"/>
        <w:rPr>
          <w:rFonts w:hint="eastAsia"/>
          <w:sz w:val="20"/>
          <w:lang w:val="en-US" w:eastAsia="zh-CN"/>
        </w:rPr>
      </w:pPr>
    </w:p>
    <w:p>
      <w:pPr>
        <w:pStyle w:val="9"/>
        <w:rPr>
          <w:rFonts w:hint="eastAsia"/>
          <w:sz w:val="20"/>
          <w:lang w:val="en-US" w:eastAsia="zh-CN"/>
        </w:rPr>
      </w:pPr>
    </w:p>
    <w:p>
      <w:pPr>
        <w:pStyle w:val="9"/>
        <w:rPr>
          <w:rFonts w:hint="eastAsia"/>
          <w:sz w:val="20"/>
          <w:lang w:val="en-US" w:eastAsia="zh-CN"/>
        </w:rPr>
      </w:pPr>
    </w:p>
    <w:p>
      <w:pPr>
        <w:pStyle w:val="9"/>
        <w:rPr>
          <w:rFonts w:hint="eastAsia"/>
          <w:sz w:val="20"/>
          <w:lang w:val="en-US" w:eastAsia="zh-CN"/>
        </w:rPr>
      </w:pPr>
    </w:p>
    <w:p>
      <w:pPr>
        <w:pStyle w:val="9"/>
        <w:rPr>
          <w:rFonts w:hint="eastAsia"/>
          <w:sz w:val="20"/>
          <w:lang w:val="en-US" w:eastAsia="zh-CN"/>
        </w:rPr>
      </w:pPr>
    </w:p>
    <w:p>
      <w:pPr>
        <w:pStyle w:val="9"/>
        <w:rPr>
          <w:rFonts w:hint="eastAsia"/>
          <w:sz w:val="20"/>
          <w:lang w:val="en-US" w:eastAsia="zh-CN"/>
        </w:rPr>
      </w:pPr>
    </w:p>
    <w:p>
      <w:pPr>
        <w:pStyle w:val="9"/>
        <w:rPr>
          <w:rFonts w:hint="eastAsia"/>
          <w:sz w:val="20"/>
          <w:lang w:val="en-US" w:eastAsia="zh-CN"/>
        </w:rPr>
      </w:pPr>
    </w:p>
    <w:p>
      <w:pPr>
        <w:pStyle w:val="9"/>
        <w:rPr>
          <w:rFonts w:hint="eastAsia"/>
          <w:sz w:val="20"/>
          <w:lang w:val="en-US" w:eastAsia="zh-CN"/>
        </w:rPr>
      </w:pPr>
    </w:p>
    <w:p>
      <w:pPr>
        <w:pStyle w:val="9"/>
        <w:rPr>
          <w:rFonts w:hint="eastAsia"/>
          <w:sz w:val="20"/>
          <w:lang w:val="en-US" w:eastAsia="zh-CN"/>
        </w:rPr>
      </w:pPr>
    </w:p>
    <w:p>
      <w:pPr>
        <w:pStyle w:val="9"/>
        <w:rPr>
          <w:rFonts w:hint="eastAsia"/>
          <w:sz w:val="20"/>
          <w:lang w:val="en-US" w:eastAsia="zh-CN"/>
        </w:rPr>
      </w:pPr>
    </w:p>
    <w:p>
      <w:pPr>
        <w:pStyle w:val="9"/>
        <w:rPr>
          <w:rFonts w:hint="eastAsia"/>
          <w:sz w:val="20"/>
          <w:lang w:val="en-US" w:eastAsia="zh-CN"/>
        </w:rPr>
      </w:pPr>
    </w:p>
    <w:p>
      <w:pPr>
        <w:pStyle w:val="9"/>
        <w:rPr>
          <w:rFonts w:hint="eastAsia"/>
          <w:sz w:val="20"/>
          <w:lang w:val="en-US" w:eastAsia="zh-CN"/>
        </w:rPr>
      </w:pPr>
    </w:p>
    <w:p>
      <w:pPr>
        <w:pStyle w:val="9"/>
        <w:rPr>
          <w:rFonts w:hint="eastAsia"/>
          <w:sz w:val="20"/>
          <w:lang w:val="en-US" w:eastAsia="zh-CN"/>
        </w:rPr>
      </w:pPr>
    </w:p>
    <w:p>
      <w:pPr>
        <w:pStyle w:val="9"/>
        <w:rPr>
          <w:rFonts w:hint="eastAsia"/>
          <w:sz w:val="20"/>
          <w:lang w:val="en-US" w:eastAsia="zh-CN"/>
        </w:rPr>
      </w:pPr>
    </w:p>
    <w:p>
      <w:pPr>
        <w:pStyle w:val="9"/>
        <w:rPr>
          <w:rFonts w:hint="eastAsia"/>
          <w:sz w:val="20"/>
          <w:lang w:val="en-US" w:eastAsia="zh-CN"/>
        </w:rPr>
      </w:pPr>
    </w:p>
    <w:p>
      <w:pPr>
        <w:pStyle w:val="9"/>
        <w:rPr>
          <w:rFonts w:hint="eastAsia"/>
          <w:sz w:val="20"/>
          <w:lang w:val="en-US" w:eastAsia="zh-CN"/>
        </w:rPr>
      </w:pPr>
    </w:p>
    <w:p>
      <w:pPr>
        <w:pStyle w:val="9"/>
        <w:rPr>
          <w:rFonts w:hint="eastAsia"/>
          <w:sz w:val="20"/>
          <w:lang w:val="en-US" w:eastAsia="zh-CN"/>
        </w:rPr>
      </w:pPr>
    </w:p>
    <w:p>
      <w:pPr>
        <w:pStyle w:val="9"/>
        <w:rPr>
          <w:rFonts w:hint="eastAsia"/>
          <w:sz w:val="20"/>
          <w:lang w:val="en-US" w:eastAsia="zh-CN"/>
        </w:rPr>
      </w:pPr>
    </w:p>
    <w:p>
      <w:pPr>
        <w:pStyle w:val="9"/>
        <w:rPr>
          <w:rFonts w:hint="eastAsia"/>
          <w:sz w:val="20"/>
          <w:lang w:val="en-US" w:eastAsia="zh-CN"/>
        </w:rPr>
      </w:pPr>
    </w:p>
    <w:p>
      <w:pPr>
        <w:pStyle w:val="9"/>
        <w:rPr>
          <w:rFonts w:hint="eastAsia"/>
          <w:sz w:val="20"/>
          <w:lang w:val="en-US" w:eastAsia="zh-CN"/>
        </w:rPr>
      </w:pPr>
    </w:p>
    <w:p>
      <w:pPr>
        <w:pStyle w:val="9"/>
        <w:rPr>
          <w:rFonts w:hint="eastAsia"/>
          <w:sz w:val="20"/>
          <w:lang w:val="en-US" w:eastAsia="zh-CN"/>
        </w:rPr>
      </w:pPr>
    </w:p>
    <w:p>
      <w:pPr>
        <w:pStyle w:val="9"/>
        <w:rPr>
          <w:rFonts w:hint="eastAsia"/>
          <w:sz w:val="20"/>
          <w:lang w:val="en-US" w:eastAsia="zh-CN"/>
        </w:rPr>
      </w:pPr>
    </w:p>
    <w:p>
      <w:pPr>
        <w:pStyle w:val="9"/>
        <w:rPr>
          <w:rFonts w:hint="eastAsia"/>
          <w:sz w:val="20"/>
          <w:lang w:val="en-US" w:eastAsia="zh-CN"/>
        </w:rPr>
      </w:pPr>
    </w:p>
    <w:p>
      <w:pPr>
        <w:pStyle w:val="9"/>
        <w:rPr>
          <w:rFonts w:hint="eastAsia"/>
          <w:sz w:val="20"/>
          <w:lang w:val="en-US" w:eastAsia="zh-CN"/>
        </w:rPr>
        <w:sectPr>
          <w:headerReference r:id="rId8" w:type="default"/>
          <w:pgSz w:w="11910" w:h="16840"/>
          <w:pgMar w:top="900" w:right="180" w:bottom="280" w:left="780" w:header="712" w:footer="0" w:gutter="0"/>
          <w:cols w:space="720" w:num="1"/>
        </w:sectPr>
      </w:pPr>
      <w:bookmarkStart w:id="19" w:name="_GoBack"/>
      <w:bookmarkEnd w:id="19"/>
    </w:p>
    <w:p>
      <w:pPr>
        <w:pStyle w:val="9"/>
        <w:rPr>
          <w:rFonts w:hint="eastAsia"/>
          <w:sz w:val="20"/>
          <w:lang w:val="en-US" w:eastAsia="zh-CN"/>
        </w:rPr>
      </w:pPr>
    </w:p>
    <w:p>
      <w:pPr>
        <w:pStyle w:val="9"/>
        <w:rPr>
          <w:rFonts w:hint="eastAsia"/>
          <w:sz w:val="24"/>
          <w:szCs w:val="24"/>
          <w:lang w:val="en-US" w:eastAsia="zh-CN"/>
        </w:rPr>
      </w:pPr>
    </w:p>
    <w:p>
      <w:pPr>
        <w:pStyle w:val="9"/>
        <w:rPr>
          <w:rFonts w:hint="default"/>
          <w:sz w:val="24"/>
          <w:szCs w:val="24"/>
          <w:lang w:val="en-US" w:eastAsia="zh-CN"/>
        </w:rPr>
        <w:sectPr>
          <w:pgSz w:w="16840" w:h="11910" w:orient="landscape"/>
          <w:pgMar w:top="780" w:right="900" w:bottom="180" w:left="280" w:header="712" w:footer="0" w:gutter="0"/>
          <w:cols w:space="720" w:num="1"/>
        </w:sectPr>
      </w:pPr>
    </w:p>
    <w:p>
      <w:pPr>
        <w:pStyle w:val="9"/>
        <w:rPr>
          <w:rFonts w:hint="eastAsia"/>
          <w:sz w:val="20"/>
          <w:lang w:val="en-US" w:eastAsia="zh-CN"/>
        </w:rPr>
      </w:pPr>
    </w:p>
    <w:p>
      <w:pPr>
        <w:pStyle w:val="9"/>
        <w:rPr>
          <w:rFonts w:hint="eastAsia"/>
          <w:sz w:val="20"/>
          <w:lang w:val="en-US" w:eastAsia="zh-CN"/>
        </w:rPr>
      </w:pPr>
    </w:p>
    <w:p>
      <w:pPr>
        <w:pStyle w:val="9"/>
        <w:rPr>
          <w:rFonts w:hint="eastAsia"/>
          <w:sz w:val="20"/>
          <w:lang w:val="en-US" w:eastAsia="zh-CN"/>
        </w:rPr>
      </w:pPr>
    </w:p>
    <w:p>
      <w:pPr>
        <w:pStyle w:val="9"/>
        <w:rPr>
          <w:rFonts w:hint="default"/>
          <w:sz w:val="20"/>
          <w:lang w:val="en-US" w:eastAsia="zh-CN"/>
        </w:rPr>
      </w:pPr>
    </w:p>
    <w:sectPr>
      <w:pgSz w:w="11910" w:h="16840"/>
      <w:pgMar w:top="900" w:right="180" w:bottom="280" w:left="780" w:header="712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1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spacing w:line="14" w:lineRule="auto"/>
      <w:rPr>
        <w:rFonts w:hint="eastAsia"/>
        <w:sz w:val="2"/>
        <w:lang w:val="en-US" w:eastAsia="zh-CN"/>
      </w:rPr>
    </w:pPr>
    <w:r>
      <w:rPr>
        <w:rFonts w:hint="eastAsia"/>
        <w:sz w:val="2"/>
        <w:lang w:val="en-US" w:eastAsia="zh-CN"/>
      </w:rPr>
      <w:t xml:space="preserve">ddd </w:t>
    </w:r>
  </w:p>
  <w:p>
    <w:pPr>
      <w:pStyle w:val="9"/>
      <w:spacing w:line="240" w:lineRule="auto"/>
      <w:jc w:val="center"/>
      <w:rPr>
        <w:rFonts w:hint="eastAsia"/>
        <w:sz w:val="2"/>
        <w:lang w:val="en-US" w:eastAsia="zh-CN"/>
      </w:rPr>
    </w:pPr>
    <w:r>
      <w:rPr>
        <w:rFonts w:hint="eastAsia"/>
        <w:sz w:val="2"/>
        <w:lang w:val="en-US" w:eastAsia="zh-CN"/>
      </w:rPr>
      <w:t>哈哈</w:t>
    </w:r>
  </w:p>
  <w:p>
    <w:pPr>
      <w:pStyle w:val="9"/>
      <w:spacing w:line="240" w:lineRule="auto"/>
      <w:jc w:val="center"/>
      <w:rPr>
        <w:rFonts w:hint="eastAsia"/>
        <w:sz w:val="2"/>
        <w:lang w:val="en-US" w:eastAsia="zh-CN"/>
      </w:rPr>
    </w:pPr>
  </w:p>
  <w:p>
    <w:pPr>
      <w:pStyle w:val="9"/>
      <w:spacing w:line="240" w:lineRule="auto"/>
      <w:jc w:val="center"/>
      <w:rPr>
        <w:rFonts w:hint="eastAsia"/>
        <w:sz w:val="2"/>
        <w:lang w:val="en-US" w:eastAsia="zh-CN"/>
      </w:rPr>
    </w:pPr>
  </w:p>
  <w:p>
    <w:pPr>
      <w:pStyle w:val="9"/>
      <w:spacing w:line="240" w:lineRule="auto"/>
      <w:jc w:val="center"/>
      <w:rPr>
        <w:rFonts w:hint="eastAsia"/>
        <w:sz w:val="2"/>
        <w:lang w:val="en-US" w:eastAsia="zh-CN"/>
      </w:rPr>
    </w:pPr>
  </w:p>
  <w:p>
    <w:pPr>
      <w:pStyle w:val="9"/>
      <w:spacing w:line="240" w:lineRule="auto"/>
      <w:jc w:val="center"/>
      <w:rPr>
        <w:rFonts w:hint="eastAsia"/>
        <w:sz w:val="2"/>
        <w:lang w:val="en-US" w:eastAsia="zh-CN"/>
      </w:rPr>
    </w:pPr>
  </w:p>
  <w:p>
    <w:pPr>
      <w:pStyle w:val="9"/>
      <w:spacing w:line="240" w:lineRule="auto"/>
      <w:jc w:val="center"/>
      <w:rPr>
        <w:rFonts w:hint="eastAsia"/>
        <w:sz w:val="2"/>
        <w:lang w:val="en-US" w:eastAsia="zh-CN"/>
      </w:rPr>
    </w:pPr>
  </w:p>
  <w:p>
    <w:pPr>
      <w:pStyle w:val="9"/>
      <w:spacing w:line="240" w:lineRule="auto"/>
      <w:jc w:val="center"/>
      <w:rPr>
        <w:rFonts w:hint="eastAsia"/>
        <w:sz w:val="2"/>
        <w:lang w:val="en-US" w:eastAsia="zh-CN"/>
      </w:rPr>
    </w:pPr>
  </w:p>
  <w:p>
    <w:pPr>
      <w:pStyle w:val="9"/>
      <w:spacing w:line="240" w:lineRule="auto"/>
      <w:jc w:val="center"/>
      <w:rPr>
        <w:rFonts w:hint="eastAsia"/>
        <w:sz w:val="2"/>
        <w:lang w:val="en-US" w:eastAsia="zh-CN"/>
      </w:rPr>
    </w:pPr>
  </w:p>
  <w:p>
    <w:pPr>
      <w:pStyle w:val="9"/>
      <w:tabs>
        <w:tab w:val="left" w:pos="5214"/>
      </w:tabs>
      <w:spacing w:line="240" w:lineRule="auto"/>
      <w:ind w:firstLine="1800" w:firstLineChars="1000"/>
      <w:jc w:val="left"/>
      <w:rPr>
        <w:rFonts w:hint="default"/>
        <w:sz w:val="2"/>
        <w:lang w:val="en-US" w:eastAsia="zh-CN"/>
      </w:rPr>
    </w:pPr>
    <w:r>
      <w:rPr>
        <w:sz w:val="18"/>
      </w:rPr>
      <w:t>河北省第一届职业技能大赛</w:t>
    </w:r>
    <w:r>
      <w:rPr>
        <w:rFonts w:hint="eastAsia"/>
        <w:sz w:val="18"/>
        <w:lang w:eastAsia="zh-CN"/>
      </w:rPr>
      <w:t>沧州选拔赛</w:t>
    </w:r>
    <w:r>
      <w:rPr>
        <w:rFonts w:hint="eastAsia"/>
        <w:sz w:val="18"/>
        <w:lang w:val="en-US" w:eastAsia="zh-CN"/>
      </w:rPr>
      <w:t>--</w:t>
    </w:r>
    <w:r>
      <w:rPr>
        <w:sz w:val="18"/>
      </w:rPr>
      <w:t>电子技术项目（世赛</w:t>
    </w:r>
    <w:r>
      <w:rPr>
        <w:rFonts w:hint="eastAsia"/>
        <w:sz w:val="18"/>
        <w:lang w:eastAsia="zh-CN"/>
      </w:rPr>
      <w:t>）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1877060</wp:posOffset>
              </wp:positionH>
              <wp:positionV relativeFrom="page">
                <wp:posOffset>332740</wp:posOffset>
              </wp:positionV>
              <wp:extent cx="3704590" cy="234950"/>
              <wp:effectExtent l="0" t="0" r="0" b="0"/>
              <wp:wrapNone/>
              <wp:docPr id="23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704590" cy="234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line="220" w:lineRule="exact"/>
                            <w:ind w:left="20" w:right="0" w:firstLine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河北省第一届职业技能大赛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>沧州选拔赛</w:t>
                          </w:r>
                          <w:r>
                            <w:rPr>
                              <w:rFonts w:hint="eastAsia"/>
                              <w:sz w:val="18"/>
                              <w:lang w:val="en-US" w:eastAsia="zh-CN"/>
                            </w:rPr>
                            <w:t>--</w:t>
                          </w:r>
                          <w:r>
                            <w:rPr>
                              <w:sz w:val="18"/>
                            </w:rPr>
                            <w:t>电子技术项目（世赛）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147.8pt;margin-top:26.2pt;height:18.5pt;width:291.7pt;mso-position-horizontal-relative:page;mso-position-vertical-relative:page;z-index:-251656192;mso-width-relative:page;mso-height-relative:page;" filled="f" stroked="f" coordsize="21600,21600" o:gfxdata="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C1ims/ZAAAACQEAAA8AAAAA&#10;AAAAAQAgAAAAIgAAAGRycy9kb3ducmV2LnhtbFBLAQIUABQAAAAIAIdO4kAOzhcToQEAACUDAAAO&#10;AAAAAAAAAAEAIAAAACgBAABkcnMvZTJvRG9jLnhtbFBLBQYAAAAABgAGAFkBAAA7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 w:line="220" w:lineRule="exact"/>
                      <w:ind w:left="20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河北省第一届职业技能大赛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t>沧州选拔赛</w:t>
                    </w:r>
                    <w:r>
                      <w:rPr>
                        <w:rFonts w:hint="eastAsia"/>
                        <w:sz w:val="18"/>
                        <w:lang w:val="en-US" w:eastAsia="zh-CN"/>
                      </w:rPr>
                      <w:t>--</w:t>
                    </w:r>
                    <w:r>
                      <w:rPr>
                        <w:sz w:val="18"/>
                      </w:rPr>
                      <w:t>电子技术项目（世赛）</w:t>
                    </w:r>
                  </w:p>
                </w:txbxContent>
              </v:textbox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2130425</wp:posOffset>
              </wp:positionH>
              <wp:positionV relativeFrom="page">
                <wp:posOffset>364490</wp:posOffset>
              </wp:positionV>
              <wp:extent cx="3174365" cy="132080"/>
              <wp:effectExtent l="0" t="0" r="0" b="0"/>
              <wp:wrapNone/>
              <wp:docPr id="24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74365" cy="132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line="220" w:lineRule="exact"/>
                            <w:ind w:left="20" w:right="0" w:firstLine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河北省第一届职业技能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>沧州选拔赛—</w:t>
                          </w:r>
                          <w:r>
                            <w:rPr>
                              <w:sz w:val="18"/>
                            </w:rPr>
                            <w:t>电子技术项目（世赛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>）</w:t>
                          </w:r>
                        </w:p>
                      </w:txbxContent>
                    </wps:txbx>
                    <wps:bodyPr vert="horz" lIns="0" tIns="0" rIns="0" bIns="0" anchor="t" upright="1"/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left:167.75pt;margin-top:28.7pt;height:10.4pt;width:249.95pt;mso-position-horizontal-relative:page;mso-position-vertical-relative:page;z-index:-251655168;mso-width-relative:page;mso-height-relative:page;" filled="f" stroked="f" coordsize="21600,21600" o:gfxdata="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AS38CNoAAAAJAQAADwAAAAAAAAABACAAAAAiAAAAZHJzL2Rvd25yZXYueG1sUEsBAhQAFAAAAAgA&#10;h07iQDrB0waxAQAAPAMAAA4AAAAAAAAAAQAgAAAAKQ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 w:line="220" w:lineRule="exact"/>
                      <w:ind w:left="20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河北省第一届职业技能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t>沧州选拔赛—</w:t>
                    </w:r>
                    <w:r>
                      <w:rPr>
                        <w:sz w:val="18"/>
                      </w:rPr>
                      <w:t>电子技术项目（世赛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t>）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3D42560"/>
    <w:multiLevelType w:val="singleLevel"/>
    <w:tmpl w:val="A3D4256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BF205925"/>
    <w:multiLevelType w:val="multilevel"/>
    <w:tmpl w:val="BF205925"/>
    <w:lvl w:ilvl="0" w:tentative="0">
      <w:start w:val="0"/>
      <w:numFmt w:val="bullet"/>
      <w:lvlText w:val=""/>
      <w:lvlJc w:val="left"/>
      <w:pPr>
        <w:ind w:left="1252" w:hanging="423"/>
      </w:pPr>
      <w:rPr>
        <w:rFonts w:hint="default" w:ascii="Symbol" w:hAnsi="Symbol" w:eastAsia="Symbol" w:cs="Symbol"/>
        <w:w w:val="97"/>
        <w:sz w:val="21"/>
        <w:szCs w:val="21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2229" w:hanging="423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3198" w:hanging="423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4167" w:hanging="423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5136" w:hanging="423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6105" w:hanging="423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7074" w:hanging="423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8043" w:hanging="423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9012" w:hanging="423"/>
      </w:pPr>
      <w:rPr>
        <w:rFonts w:hint="default"/>
        <w:lang w:val="zh-CN" w:eastAsia="zh-CN" w:bidi="zh-CN"/>
      </w:rPr>
    </w:lvl>
  </w:abstractNum>
  <w:abstractNum w:abstractNumId="2">
    <w:nsid w:val="CF092B84"/>
    <w:multiLevelType w:val="multilevel"/>
    <w:tmpl w:val="CF092B84"/>
    <w:lvl w:ilvl="0" w:tentative="0">
      <w:start w:val="0"/>
      <w:numFmt w:val="bullet"/>
      <w:lvlText w:val=""/>
      <w:lvlJc w:val="left"/>
      <w:pPr>
        <w:ind w:left="777" w:hanging="420"/>
      </w:pPr>
      <w:rPr>
        <w:rFonts w:hint="default" w:ascii="Symbol" w:hAnsi="Symbol" w:eastAsia="Symbol" w:cs="Symbol"/>
        <w:w w:val="97"/>
        <w:sz w:val="21"/>
        <w:szCs w:val="21"/>
        <w:lang w:val="zh-CN" w:eastAsia="zh-CN" w:bidi="zh-CN"/>
      </w:rPr>
    </w:lvl>
    <w:lvl w:ilvl="1" w:tentative="0">
      <w:start w:val="0"/>
      <w:numFmt w:val="bullet"/>
      <w:lvlText w:val=""/>
      <w:lvlJc w:val="left"/>
      <w:pPr>
        <w:ind w:left="1219" w:hanging="420"/>
      </w:pPr>
      <w:rPr>
        <w:rFonts w:hint="default"/>
        <w:w w:val="100"/>
        <w:lang w:val="zh-CN" w:eastAsia="zh-CN" w:bidi="zh-CN"/>
      </w:rPr>
    </w:lvl>
    <w:lvl w:ilvl="2" w:tentative="0">
      <w:start w:val="0"/>
      <w:numFmt w:val="bullet"/>
      <w:lvlText w:val="·"/>
      <w:lvlJc w:val="left"/>
      <w:pPr>
        <w:ind w:left="2161" w:hanging="241"/>
      </w:pPr>
      <w:rPr>
        <w:rFonts w:hint="default" w:ascii="宋体" w:hAnsi="宋体" w:eastAsia="宋体" w:cs="宋体"/>
        <w:w w:val="100"/>
        <w:sz w:val="22"/>
        <w:szCs w:val="22"/>
        <w:lang w:val="zh-CN" w:eastAsia="zh-CN" w:bidi="zh-CN"/>
      </w:rPr>
    </w:lvl>
    <w:lvl w:ilvl="3" w:tentative="0">
      <w:start w:val="0"/>
      <w:numFmt w:val="bullet"/>
      <w:lvlText w:val="·"/>
      <w:lvlJc w:val="left"/>
      <w:pPr>
        <w:ind w:left="2281" w:hanging="241"/>
      </w:pPr>
      <w:rPr>
        <w:rFonts w:hint="default" w:ascii="宋体" w:hAnsi="宋体" w:eastAsia="宋体" w:cs="宋体"/>
        <w:w w:val="100"/>
        <w:sz w:val="22"/>
        <w:szCs w:val="22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518" w:hanging="24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757" w:hanging="24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995" w:hanging="24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234" w:hanging="24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472" w:hanging="241"/>
      </w:pPr>
      <w:rPr>
        <w:rFonts w:hint="default"/>
        <w:lang w:val="zh-CN" w:eastAsia="zh-CN" w:bidi="zh-CN"/>
      </w:rPr>
    </w:lvl>
  </w:abstractNum>
  <w:abstractNum w:abstractNumId="3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1072" w:hanging="723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zh-CN" w:eastAsia="zh-CN" w:bidi="zh-CN"/>
      </w:rPr>
    </w:lvl>
    <w:lvl w:ilvl="1" w:tentative="0">
      <w:start w:val="0"/>
      <w:numFmt w:val="bullet"/>
      <w:lvlText w:val=""/>
      <w:lvlJc w:val="left"/>
      <w:pPr>
        <w:ind w:left="1200" w:hanging="420"/>
      </w:pPr>
      <w:rPr>
        <w:rFonts w:hint="default" w:ascii="Wingdings" w:hAnsi="Wingdings" w:eastAsia="Wingdings" w:cs="Wingdings"/>
        <w:w w:val="100"/>
        <w:sz w:val="28"/>
        <w:szCs w:val="28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283" w:hanging="42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366" w:hanging="42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450" w:hanging="42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533" w:hanging="42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616" w:hanging="42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700" w:hanging="42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783" w:hanging="420"/>
      </w:pPr>
      <w:rPr>
        <w:rFonts w:hint="default"/>
        <w:lang w:val="zh-CN" w:eastAsia="zh-CN" w:bidi="zh-CN"/>
      </w:rPr>
    </w:lvl>
  </w:abstractNum>
  <w:abstractNum w:abstractNumId="4">
    <w:nsid w:val="20685DD9"/>
    <w:multiLevelType w:val="singleLevel"/>
    <w:tmpl w:val="20685DD9"/>
    <w:lvl w:ilvl="0" w:tentative="0">
      <w:start w:val="5"/>
      <w:numFmt w:val="decimal"/>
      <w:suff w:val="nothing"/>
      <w:lvlText w:val="（%1）"/>
      <w:lvlJc w:val="left"/>
    </w:lvl>
  </w:abstractNum>
  <w:abstractNum w:abstractNumId="5">
    <w:nsid w:val="4C1BAE26"/>
    <w:multiLevelType w:val="multilevel"/>
    <w:tmpl w:val="4C1BAE26"/>
    <w:lvl w:ilvl="0" w:tentative="0">
      <w:start w:val="0"/>
      <w:numFmt w:val="bullet"/>
      <w:lvlText w:val=""/>
      <w:lvlJc w:val="left"/>
      <w:pPr>
        <w:ind w:left="1058" w:hanging="418"/>
      </w:pPr>
      <w:rPr>
        <w:rFonts w:hint="default"/>
        <w:w w:val="100"/>
        <w:lang w:val="zh-CN" w:eastAsia="zh-CN" w:bidi="zh-CN"/>
      </w:rPr>
    </w:lvl>
    <w:lvl w:ilvl="1" w:tentative="0">
      <w:start w:val="0"/>
      <w:numFmt w:val="bullet"/>
      <w:lvlText w:val=""/>
      <w:lvlJc w:val="left"/>
      <w:pPr>
        <w:ind w:left="352" w:hanging="281"/>
      </w:pPr>
      <w:rPr>
        <w:rFonts w:hint="default" w:ascii="Wingdings" w:hAnsi="Wingdings" w:eastAsia="Wingdings" w:cs="Wingdings"/>
        <w:w w:val="100"/>
        <w:sz w:val="24"/>
        <w:szCs w:val="24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158" w:hanging="28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257" w:hanging="28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356" w:hanging="28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455" w:hanging="28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554" w:hanging="28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653" w:hanging="28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752" w:hanging="281"/>
      </w:pPr>
      <w:rPr>
        <w:rFonts w:hint="default"/>
        <w:lang w:val="zh-CN" w:eastAsia="zh-CN" w:bidi="zh-CN"/>
      </w:rPr>
    </w:lvl>
  </w:abstractNum>
  <w:abstractNum w:abstractNumId="6">
    <w:nsid w:val="4D4DC07F"/>
    <w:multiLevelType w:val="multilevel"/>
    <w:tmpl w:val="4D4DC07F"/>
    <w:lvl w:ilvl="0" w:tentative="0">
      <w:start w:val="1"/>
      <w:numFmt w:val="decimal"/>
      <w:lvlText w:val="%1."/>
      <w:lvlJc w:val="left"/>
      <w:pPr>
        <w:ind w:left="1072" w:hanging="723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zh-CN" w:eastAsia="zh-CN" w:bidi="zh-CN"/>
      </w:rPr>
    </w:lvl>
    <w:lvl w:ilvl="1" w:tentative="0">
      <w:start w:val="0"/>
      <w:numFmt w:val="bullet"/>
      <w:lvlText w:val=""/>
      <w:lvlJc w:val="left"/>
      <w:pPr>
        <w:ind w:left="1200" w:hanging="420"/>
      </w:pPr>
      <w:rPr>
        <w:rFonts w:hint="default" w:ascii="Wingdings" w:hAnsi="Wingdings" w:eastAsia="Wingdings" w:cs="Wingdings"/>
        <w:w w:val="100"/>
        <w:sz w:val="28"/>
        <w:szCs w:val="28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283" w:hanging="42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366" w:hanging="42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450" w:hanging="42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533" w:hanging="42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616" w:hanging="42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700" w:hanging="42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783" w:hanging="420"/>
      </w:pPr>
      <w:rPr>
        <w:rFonts w:hint="default"/>
        <w:lang w:val="zh-CN" w:eastAsia="zh-CN" w:bidi="zh-CN"/>
      </w:rPr>
    </w:lvl>
  </w:abstractNum>
  <w:abstractNum w:abstractNumId="7">
    <w:nsid w:val="60382F6E"/>
    <w:multiLevelType w:val="multilevel"/>
    <w:tmpl w:val="60382F6E"/>
    <w:lvl w:ilvl="0" w:tentative="0">
      <w:start w:val="0"/>
      <w:numFmt w:val="bullet"/>
      <w:lvlText w:val=""/>
      <w:lvlJc w:val="left"/>
      <w:pPr>
        <w:ind w:left="1111" w:hanging="420"/>
      </w:pPr>
      <w:rPr>
        <w:rFonts w:hint="default" w:ascii="Symbol" w:hAnsi="Symbol" w:eastAsia="Symbol" w:cs="Symbol"/>
        <w:w w:val="97"/>
        <w:sz w:val="21"/>
        <w:szCs w:val="21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2103" w:hanging="420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3086" w:hanging="42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4069" w:hanging="42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5052" w:hanging="42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6035" w:hanging="42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7018" w:hanging="42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8001" w:hanging="42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984" w:hanging="420"/>
      </w:pPr>
      <w:rPr>
        <w:rFonts w:hint="default"/>
        <w:lang w:val="zh-CN" w:eastAsia="zh-CN" w:bidi="zh-CN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9E39E7"/>
    <w:rsid w:val="04EA0FC5"/>
    <w:rsid w:val="057C7C9E"/>
    <w:rsid w:val="06A13B8F"/>
    <w:rsid w:val="0A90362C"/>
    <w:rsid w:val="0DFA20D7"/>
    <w:rsid w:val="0EC85112"/>
    <w:rsid w:val="178E7952"/>
    <w:rsid w:val="19061A47"/>
    <w:rsid w:val="241D0B4E"/>
    <w:rsid w:val="256C140C"/>
    <w:rsid w:val="28813462"/>
    <w:rsid w:val="350A38CF"/>
    <w:rsid w:val="3D960210"/>
    <w:rsid w:val="3E89671C"/>
    <w:rsid w:val="3EBB6D26"/>
    <w:rsid w:val="40D855D2"/>
    <w:rsid w:val="41D33859"/>
    <w:rsid w:val="43D40B83"/>
    <w:rsid w:val="45AF6489"/>
    <w:rsid w:val="491B427C"/>
    <w:rsid w:val="4EC83485"/>
    <w:rsid w:val="608C06DA"/>
    <w:rsid w:val="61EE1F63"/>
    <w:rsid w:val="6E360FA8"/>
    <w:rsid w:val="7AA46A5F"/>
    <w:rsid w:val="7E8D165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nhideWhenUsed="0" w:uiPriority="1" w:semiHidden="0" w:name="heading 4"/>
    <w:lsdException w:qFormat="1" w:unhideWhenUsed="0" w:uiPriority="1" w:semiHidden="0" w:name="heading 5"/>
    <w:lsdException w:qFormat="1" w:unhideWhenUsed="0" w:uiPriority="1" w:semiHidden="0" w:name="heading 6"/>
    <w:lsdException w:qFormat="1" w:unhideWhenUsed="0" w:uiPriority="1" w:semiHidden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line="922" w:lineRule="exact"/>
      <w:ind w:left="1410"/>
      <w:outlineLvl w:val="1"/>
    </w:pPr>
    <w:rPr>
      <w:rFonts w:ascii="黑体" w:hAnsi="黑体" w:eastAsia="黑体" w:cs="黑体"/>
      <w:b/>
      <w:bCs/>
      <w:sz w:val="72"/>
      <w:szCs w:val="72"/>
      <w:lang w:val="zh-CN" w:eastAsia="zh-CN" w:bidi="zh-CN"/>
    </w:rPr>
  </w:style>
  <w:style w:type="paragraph" w:styleId="3">
    <w:name w:val="heading 2"/>
    <w:basedOn w:val="1"/>
    <w:next w:val="1"/>
    <w:qFormat/>
    <w:uiPriority w:val="1"/>
    <w:pPr>
      <w:ind w:left="462" w:right="717"/>
      <w:jc w:val="center"/>
      <w:outlineLvl w:val="2"/>
    </w:pPr>
    <w:rPr>
      <w:rFonts w:ascii="宋体" w:hAnsi="宋体" w:eastAsia="宋体" w:cs="宋体"/>
      <w:b/>
      <w:bCs/>
      <w:sz w:val="52"/>
      <w:szCs w:val="52"/>
      <w:lang w:val="zh-CN" w:eastAsia="zh-CN" w:bidi="zh-CN"/>
    </w:rPr>
  </w:style>
  <w:style w:type="paragraph" w:styleId="4">
    <w:name w:val="heading 3"/>
    <w:basedOn w:val="1"/>
    <w:next w:val="1"/>
    <w:qFormat/>
    <w:uiPriority w:val="1"/>
    <w:pPr>
      <w:spacing w:before="38"/>
      <w:ind w:left="139" w:right="717" w:hanging="1529"/>
      <w:outlineLvl w:val="3"/>
    </w:pPr>
    <w:rPr>
      <w:rFonts w:ascii="宋体" w:hAnsi="宋体" w:eastAsia="宋体" w:cs="宋体"/>
      <w:b/>
      <w:bCs/>
      <w:sz w:val="44"/>
      <w:szCs w:val="44"/>
      <w:lang w:val="zh-CN" w:eastAsia="zh-CN" w:bidi="zh-CN"/>
    </w:rPr>
  </w:style>
  <w:style w:type="paragraph" w:styleId="5">
    <w:name w:val="heading 4"/>
    <w:basedOn w:val="1"/>
    <w:next w:val="1"/>
    <w:qFormat/>
    <w:uiPriority w:val="1"/>
    <w:pPr>
      <w:spacing w:before="54"/>
      <w:ind w:left="352"/>
      <w:outlineLvl w:val="4"/>
    </w:pPr>
    <w:rPr>
      <w:rFonts w:ascii="宋体" w:hAnsi="宋体" w:eastAsia="宋体" w:cs="宋体"/>
      <w:b/>
      <w:bCs/>
      <w:sz w:val="32"/>
      <w:szCs w:val="32"/>
      <w:lang w:val="zh-CN" w:eastAsia="zh-CN" w:bidi="zh-CN"/>
    </w:rPr>
  </w:style>
  <w:style w:type="paragraph" w:styleId="6">
    <w:name w:val="heading 5"/>
    <w:basedOn w:val="1"/>
    <w:next w:val="1"/>
    <w:qFormat/>
    <w:uiPriority w:val="1"/>
    <w:pPr>
      <w:ind w:left="352"/>
      <w:outlineLvl w:val="5"/>
    </w:pPr>
    <w:rPr>
      <w:rFonts w:ascii="宋体" w:hAnsi="宋体" w:eastAsia="宋体" w:cs="宋体"/>
      <w:sz w:val="30"/>
      <w:szCs w:val="30"/>
      <w:lang w:val="zh-CN" w:eastAsia="zh-CN" w:bidi="zh-CN"/>
    </w:rPr>
  </w:style>
  <w:style w:type="paragraph" w:styleId="7">
    <w:name w:val="heading 6"/>
    <w:basedOn w:val="1"/>
    <w:next w:val="1"/>
    <w:qFormat/>
    <w:uiPriority w:val="1"/>
    <w:pPr>
      <w:ind w:left="1200" w:hanging="420"/>
      <w:outlineLvl w:val="6"/>
    </w:pPr>
    <w:rPr>
      <w:rFonts w:ascii="黑体" w:hAnsi="黑体" w:eastAsia="黑体" w:cs="黑体"/>
      <w:b/>
      <w:bCs/>
      <w:sz w:val="28"/>
      <w:szCs w:val="28"/>
      <w:lang w:val="zh-CN" w:eastAsia="zh-CN" w:bidi="zh-CN"/>
    </w:rPr>
  </w:style>
  <w:style w:type="paragraph" w:styleId="8">
    <w:name w:val="heading 7"/>
    <w:basedOn w:val="1"/>
    <w:next w:val="1"/>
    <w:qFormat/>
    <w:uiPriority w:val="1"/>
    <w:pPr>
      <w:ind w:left="352"/>
      <w:outlineLvl w:val="7"/>
    </w:pPr>
    <w:rPr>
      <w:rFonts w:ascii="宋体" w:hAnsi="宋体" w:eastAsia="宋体" w:cs="宋体"/>
      <w:b/>
      <w:bCs/>
      <w:sz w:val="24"/>
      <w:szCs w:val="24"/>
      <w:lang w:val="zh-CN" w:eastAsia="zh-CN" w:bidi="zh-CN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Body Text"/>
    <w:basedOn w:val="1"/>
    <w:qFormat/>
    <w:uiPriority w:val="1"/>
    <w:rPr>
      <w:rFonts w:ascii="宋体" w:hAnsi="宋体" w:eastAsia="宋体" w:cs="宋体"/>
      <w:sz w:val="24"/>
      <w:szCs w:val="24"/>
      <w:lang w:val="zh-CN" w:eastAsia="zh-CN" w:bidi="zh-CN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Emphasis"/>
    <w:qFormat/>
    <w:uiPriority w:val="0"/>
    <w:rPr>
      <w:i/>
    </w:rPr>
  </w:style>
  <w:style w:type="table" w:customStyle="1" w:styleId="1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7">
    <w:name w:val="List Paragraph"/>
    <w:basedOn w:val="1"/>
    <w:qFormat/>
    <w:uiPriority w:val="1"/>
    <w:pPr>
      <w:ind w:left="2161" w:hanging="420"/>
    </w:pPr>
    <w:rPr>
      <w:rFonts w:ascii="宋体" w:hAnsi="宋体" w:eastAsia="宋体" w:cs="宋体"/>
      <w:lang w:val="zh-CN" w:eastAsia="zh-CN" w:bidi="zh-CN"/>
    </w:rPr>
  </w:style>
  <w:style w:type="paragraph" w:customStyle="1" w:styleId="18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  <w:style w:type="paragraph" w:styleId="19">
    <w:name w:val="No Spacing"/>
    <w:qFormat/>
    <w:uiPriority w:val="1"/>
    <w:pPr>
      <w:adjustRightInd w:val="0"/>
      <w:snapToGrid w:val="0"/>
      <w:spacing w:after="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header" Target="header5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emf"/><Relationship Id="rId12" Type="http://schemas.openxmlformats.org/officeDocument/2006/relationships/image" Target="media/image3.jpe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ScaleCrop>false</ScaleCrop>
  <LinksUpToDate>false</LinksUpToDate>
  <Application>WPS Office_11.8.2.9017_F1E327BC-269C-435d-A152-05C5408002CA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2021-07-17T12:29:00Z</dcterms:created>
  <dc:creator>Виктор Радкевич</dc:creator>
  <cp:lastModifiedBy>yxr</cp:lastModifiedBy>
  <dcterms:modified xsi:type="dcterms:W3CDTF">2021-07-22T02:54:01Z</dcterms:modified>
  <dc:title>16 Электроника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2021-07-17T00:00:00Z</vt:filetime>
  </property>
  <property fmtid="{D5CDD505-2E9C-101B-9397-08002B2CF9AE}" pid="5" name="KSOProductBuildVer">
    <vt:lpwstr>2052-11.8.2.9017</vt:lpwstr>
  </property>
  <property fmtid="{D5CDD505-2E9C-101B-9397-08002B2CF9AE}" pid="6" name="ICV">
    <vt:lpwstr>72C22AA7668B431489EFB3F6780025C3</vt:lpwstr>
  </property>
</Properties>
</file>